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A3B" w:rsidRPr="00060A3B" w:rsidRDefault="00DE207D" w:rsidP="00060A3B">
      <w:pPr>
        <w:spacing w:before="119" w:after="119" w:line="240" w:lineRule="exact"/>
        <w:rPr>
          <w:rFonts w:asciiTheme="minorHAnsi" w:hAnsiTheme="minorHAnsi" w:cs="Times New Roman"/>
          <w:color w:val="auto"/>
          <w:sz w:val="19"/>
          <w:szCs w:val="19"/>
        </w:rPr>
      </w:pPr>
      <w:r w:rsidRPr="00060A3B">
        <w:rPr>
          <w:rFonts w:asciiTheme="minorHAnsi" w:hAnsiTheme="minorHAnsi" w:cs="Times New Roman"/>
          <w:noProof/>
        </w:rPr>
        <mc:AlternateContent>
          <mc:Choice Requires="wps">
            <w:drawing>
              <wp:anchor distT="419100" distB="57150" distL="0" distR="0" simplePos="0" relativeHeight="251663360" behindDoc="1" locked="0" layoutInCell="1" allowOverlap="1" wp14:anchorId="0CBDB885" wp14:editId="655C8F4B">
                <wp:simplePos x="0" y="0"/>
                <wp:positionH relativeFrom="margin">
                  <wp:posOffset>342265</wp:posOffset>
                </wp:positionH>
                <wp:positionV relativeFrom="paragraph">
                  <wp:posOffset>500380</wp:posOffset>
                </wp:positionV>
                <wp:extent cx="2609850" cy="1762125"/>
                <wp:effectExtent l="0" t="0" r="0" b="9525"/>
                <wp:wrapTopAndBottom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9850" cy="1762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60A3B" w:rsidRPr="00F86EB0" w:rsidRDefault="00060A3B" w:rsidP="00F86EB0">
                            <w:pPr>
                              <w:pStyle w:val="a6"/>
                              <w:shd w:val="clear" w:color="auto" w:fill="auto"/>
                              <w:spacing w:after="140" w:line="360" w:lineRule="auto"/>
                              <w:ind w:firstLine="0"/>
                              <w:rPr>
                                <w:rFonts w:asciiTheme="minorHAnsi" w:hAnsiTheme="minorHAnsi"/>
                                <w:b w:val="0"/>
                                <w:sz w:val="22"/>
                                <w:szCs w:val="22"/>
                              </w:rPr>
                            </w:pPr>
                            <w:r w:rsidRPr="00F86EB0">
                              <w:rPr>
                                <w:rStyle w:val="1"/>
                                <w:rFonts w:asciiTheme="minorHAnsi" w:hAnsiTheme="minorHAns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СОГЛАСОВАНО</w:t>
                            </w:r>
                          </w:p>
                          <w:p w:rsidR="00F86EB0" w:rsidRDefault="00060A3B" w:rsidP="00F86EB0">
                            <w:pPr>
                              <w:pStyle w:val="a6"/>
                              <w:shd w:val="clear" w:color="auto" w:fill="auto"/>
                              <w:spacing w:after="140" w:line="360" w:lineRule="auto"/>
                              <w:ind w:firstLine="0"/>
                              <w:rPr>
                                <w:rStyle w:val="1"/>
                                <w:rFonts w:asciiTheme="minorHAnsi" w:hAnsiTheme="minorHAnsi"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6D53CB">
                              <w:rPr>
                                <w:rStyle w:val="1"/>
                                <w:rFonts w:asciiTheme="minorHAnsi" w:hAnsiTheme="minorHAnsi"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Руководитель охранной организации</w:t>
                            </w:r>
                            <w:r w:rsidR="00F86EB0">
                              <w:rPr>
                                <w:rStyle w:val="1"/>
                                <w:rFonts w:asciiTheme="minorHAnsi" w:hAnsiTheme="minorHAnsi"/>
                                <w:bCs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060A3B" w:rsidRPr="006D53CB" w:rsidRDefault="00F86EB0" w:rsidP="00F86EB0">
                            <w:pPr>
                              <w:pStyle w:val="a6"/>
                              <w:shd w:val="clear" w:color="auto" w:fill="auto"/>
                              <w:spacing w:after="140" w:line="360" w:lineRule="auto"/>
                              <w:ind w:firstLine="0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B81E63">
                              <w:rPr>
                                <w:rFonts w:asciiTheme="minorHAnsi" w:hAnsiTheme="minorHAnsi" w:cs="Times New Roman"/>
                                <w:b w:val="0"/>
                                <w:sz w:val="24"/>
                                <w:szCs w:val="24"/>
                              </w:rPr>
                              <w:t>ООО ОП «</w:t>
                            </w:r>
                            <w:r w:rsidRPr="00B81E63">
                              <w:rPr>
                                <w:rFonts w:asciiTheme="minorHAnsi" w:hAnsiTheme="minorHAnsi" w:cs="Times New Roman"/>
                                <w:b w:val="0"/>
                                <w:sz w:val="24"/>
                                <w:szCs w:val="24"/>
                                <w:lang w:val="en-US"/>
                              </w:rPr>
                              <w:t>III</w:t>
                            </w:r>
                            <w:r>
                              <w:rPr>
                                <w:rFonts w:asciiTheme="minorHAnsi" w:hAnsiTheme="minorHAnsi" w:cs="Times New Roman"/>
                                <w:b w:val="0"/>
                                <w:sz w:val="24"/>
                                <w:szCs w:val="24"/>
                              </w:rPr>
                              <w:t xml:space="preserve"> - ОТДЕЛЕНИЕ</w:t>
                            </w:r>
                            <w:r w:rsidRPr="00B81E63">
                              <w:rPr>
                                <w:rFonts w:asciiTheme="minorHAnsi" w:hAnsiTheme="minorHAnsi" w:cs="Times New Roman"/>
                                <w:b w:val="0"/>
                                <w:sz w:val="24"/>
                                <w:szCs w:val="24"/>
                              </w:rPr>
                              <w:t>»</w:t>
                            </w:r>
                            <w:r w:rsidRPr="00B81E63">
                              <w:rPr>
                                <w:rStyle w:val="1"/>
                                <w:rFonts w:asciiTheme="minorHAnsi" w:hAnsiTheme="minorHAnsi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,</w:t>
                            </w:r>
                          </w:p>
                          <w:p w:rsidR="00060A3B" w:rsidRDefault="00060A3B" w:rsidP="00F86EB0">
                            <w:pPr>
                              <w:pStyle w:val="a6"/>
                              <w:pBdr>
                                <w:bottom w:val="single" w:sz="4" w:space="0" w:color="auto"/>
                              </w:pBdr>
                              <w:shd w:val="clear" w:color="auto" w:fill="auto"/>
                              <w:spacing w:after="140" w:line="360" w:lineRule="auto"/>
                              <w:ind w:firstLine="0"/>
                              <w:rPr>
                                <w:rStyle w:val="1"/>
                                <w:b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Style w:val="1"/>
                                <w:b/>
                                <w:bCs/>
                                <w:color w:val="000000"/>
                              </w:rPr>
                              <w:t>/</w:t>
                            </w:r>
                            <w:r w:rsidR="00546025">
                              <w:rPr>
                                <w:rStyle w:val="1"/>
                                <w:b/>
                                <w:bCs/>
                                <w:color w:val="000000"/>
                              </w:rPr>
                              <w:t>_______________________</w:t>
                            </w:r>
                            <w:proofErr w:type="spellStart"/>
                            <w:r w:rsidR="003349BB" w:rsidRPr="003349BB">
                              <w:rPr>
                                <w:rStyle w:val="1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Волнухин</w:t>
                            </w:r>
                            <w:proofErr w:type="spellEnd"/>
                            <w:r w:rsidR="003349BB" w:rsidRPr="003349BB">
                              <w:rPr>
                                <w:rStyle w:val="1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 xml:space="preserve"> А.А.</w:t>
                            </w:r>
                          </w:p>
                          <w:p w:rsidR="00546025" w:rsidRDefault="00546025" w:rsidP="00F86EB0">
                            <w:pPr>
                              <w:pStyle w:val="a6"/>
                              <w:pBdr>
                                <w:bottom w:val="single" w:sz="4" w:space="0" w:color="auto"/>
                              </w:pBdr>
                              <w:shd w:val="clear" w:color="auto" w:fill="auto"/>
                              <w:spacing w:after="140" w:line="360" w:lineRule="auto"/>
                              <w:ind w:firstLine="0"/>
                              <w:rPr>
                                <w:rStyle w:val="1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1"/>
                                <w:b/>
                                <w:bCs/>
                                <w:color w:val="000000"/>
                              </w:rPr>
                              <w:t xml:space="preserve"> </w:t>
                            </w:r>
                            <w:r w:rsidRPr="00A52B87">
                              <w:rPr>
                                <w:rStyle w:val="1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«_</w:t>
                            </w:r>
                            <w:r w:rsidR="00F52A32">
                              <w:rPr>
                                <w:rStyle w:val="1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20</w:t>
                            </w:r>
                            <w:bookmarkStart w:id="0" w:name="_GoBack"/>
                            <w:bookmarkEnd w:id="0"/>
                            <w:r w:rsidRPr="00A52B87">
                              <w:rPr>
                                <w:rStyle w:val="1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 xml:space="preserve">____» </w:t>
                            </w:r>
                            <w:r w:rsidR="00F52A32">
                              <w:rPr>
                                <w:rStyle w:val="1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июля</w:t>
                            </w:r>
                            <w:r w:rsidRPr="00A52B87">
                              <w:rPr>
                                <w:rStyle w:val="1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_20</w:t>
                            </w:r>
                            <w:r w:rsidR="00F52A32">
                              <w:rPr>
                                <w:rStyle w:val="1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21</w:t>
                            </w:r>
                            <w:r w:rsidRPr="00A52B87">
                              <w:rPr>
                                <w:rStyle w:val="1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 xml:space="preserve"> г.</w:t>
                            </w:r>
                          </w:p>
                          <w:p w:rsidR="00DE207D" w:rsidRPr="00A52B87" w:rsidRDefault="00DE207D" w:rsidP="00F86EB0">
                            <w:pPr>
                              <w:pStyle w:val="a6"/>
                              <w:pBdr>
                                <w:bottom w:val="single" w:sz="4" w:space="0" w:color="auto"/>
                              </w:pBdr>
                              <w:shd w:val="clear" w:color="auto" w:fill="auto"/>
                              <w:spacing w:after="140" w:line="360" w:lineRule="auto"/>
                              <w:ind w:firstLine="0"/>
                              <w:rPr>
                                <w:rStyle w:val="1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margin-left:26.95pt;margin-top:39.4pt;width:205.5pt;height:138.75pt;z-index:-251653120;visibility:visible;mso-wrap-style:square;mso-width-percent:0;mso-height-percent:0;mso-wrap-distance-left:0;mso-wrap-distance-top:33pt;mso-wrap-distance-right:0;mso-wrap-distance-bottom:4.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" filled="f" stroked="f">
                <v:textbox inset="0,0,0,0">
                  <w:txbxContent>
                    <w:p w:rsidR="00060A3B" w:rsidRPr="00F86EB0" w:rsidRDefault="00060A3B" w:rsidP="00F86EB0">
                      <w:pPr>
                        <w:pStyle w:val="a6"/>
                        <w:shd w:val="clear" w:color="auto" w:fill="auto"/>
                        <w:spacing w:after="140" w:line="360" w:lineRule="auto"/>
                        <w:ind w:firstLine="0"/>
                        <w:rPr>
                          <w:rFonts w:asciiTheme="minorHAnsi" w:hAnsiTheme="minorHAnsi"/>
                          <w:b w:val="0"/>
                          <w:sz w:val="22"/>
                          <w:szCs w:val="22"/>
                        </w:rPr>
                      </w:pPr>
                      <w:r w:rsidRPr="00F86EB0">
                        <w:rPr>
                          <w:rStyle w:val="1"/>
                          <w:rFonts w:asciiTheme="minorHAnsi" w:hAnsiTheme="minorHAnsi"/>
                          <w:b/>
                          <w:bCs/>
                          <w:color w:val="000000"/>
                          <w:sz w:val="22"/>
                          <w:szCs w:val="22"/>
                        </w:rPr>
                        <w:t>СОГЛАСОВАНО</w:t>
                      </w:r>
                    </w:p>
                    <w:p w:rsidR="00F86EB0" w:rsidRDefault="00060A3B" w:rsidP="00F86EB0">
                      <w:pPr>
                        <w:pStyle w:val="a6"/>
                        <w:shd w:val="clear" w:color="auto" w:fill="auto"/>
                        <w:spacing w:after="140" w:line="360" w:lineRule="auto"/>
                        <w:ind w:firstLine="0"/>
                        <w:rPr>
                          <w:rStyle w:val="1"/>
                          <w:rFonts w:asciiTheme="minorHAnsi" w:hAnsiTheme="minorHAnsi"/>
                          <w:bCs/>
                          <w:color w:val="000000"/>
                          <w:sz w:val="22"/>
                          <w:szCs w:val="22"/>
                        </w:rPr>
                      </w:pPr>
                      <w:r w:rsidRPr="006D53CB">
                        <w:rPr>
                          <w:rStyle w:val="1"/>
                          <w:rFonts w:asciiTheme="minorHAnsi" w:hAnsiTheme="minorHAnsi"/>
                          <w:bCs/>
                          <w:color w:val="000000"/>
                          <w:sz w:val="22"/>
                          <w:szCs w:val="22"/>
                        </w:rPr>
                        <w:t>Руководитель охранной организации</w:t>
                      </w:r>
                      <w:r w:rsidR="00F86EB0">
                        <w:rPr>
                          <w:rStyle w:val="1"/>
                          <w:rFonts w:asciiTheme="minorHAnsi" w:hAnsiTheme="minorHAnsi"/>
                          <w:bCs/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</w:p>
                    <w:p w:rsidR="00060A3B" w:rsidRPr="006D53CB" w:rsidRDefault="00F86EB0" w:rsidP="00F86EB0">
                      <w:pPr>
                        <w:pStyle w:val="a6"/>
                        <w:shd w:val="clear" w:color="auto" w:fill="auto"/>
                        <w:spacing w:after="140" w:line="360" w:lineRule="auto"/>
                        <w:ind w:firstLine="0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B81E63">
                        <w:rPr>
                          <w:rFonts w:asciiTheme="minorHAnsi" w:hAnsiTheme="minorHAnsi" w:cs="Times New Roman"/>
                          <w:b w:val="0"/>
                          <w:sz w:val="24"/>
                          <w:szCs w:val="24"/>
                        </w:rPr>
                        <w:t>ООО ОП «</w:t>
                      </w:r>
                      <w:r w:rsidRPr="00B81E63">
                        <w:rPr>
                          <w:rFonts w:asciiTheme="minorHAnsi" w:hAnsiTheme="minorHAnsi" w:cs="Times New Roman"/>
                          <w:b w:val="0"/>
                          <w:sz w:val="24"/>
                          <w:szCs w:val="24"/>
                          <w:lang w:val="en-US"/>
                        </w:rPr>
                        <w:t>III</w:t>
                      </w:r>
                      <w:r>
                        <w:rPr>
                          <w:rFonts w:asciiTheme="minorHAnsi" w:hAnsiTheme="minorHAnsi" w:cs="Times New Roman"/>
                          <w:b w:val="0"/>
                          <w:sz w:val="24"/>
                          <w:szCs w:val="24"/>
                        </w:rPr>
                        <w:t xml:space="preserve"> - ОТДЕЛЕНИЕ</w:t>
                      </w:r>
                      <w:r w:rsidRPr="00B81E63">
                        <w:rPr>
                          <w:rFonts w:asciiTheme="minorHAnsi" w:hAnsiTheme="minorHAnsi" w:cs="Times New Roman"/>
                          <w:b w:val="0"/>
                          <w:sz w:val="24"/>
                          <w:szCs w:val="24"/>
                        </w:rPr>
                        <w:t>»</w:t>
                      </w:r>
                      <w:r w:rsidRPr="00B81E63">
                        <w:rPr>
                          <w:rStyle w:val="1"/>
                          <w:rFonts w:asciiTheme="minorHAnsi" w:hAnsiTheme="minorHAnsi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  <w:t>,</w:t>
                      </w:r>
                    </w:p>
                    <w:p w:rsidR="00060A3B" w:rsidRDefault="00060A3B" w:rsidP="00F86EB0">
                      <w:pPr>
                        <w:pStyle w:val="a6"/>
                        <w:pBdr>
                          <w:bottom w:val="single" w:sz="4" w:space="0" w:color="auto"/>
                        </w:pBdr>
                        <w:shd w:val="clear" w:color="auto" w:fill="auto"/>
                        <w:spacing w:after="140" w:line="360" w:lineRule="auto"/>
                        <w:ind w:firstLine="0"/>
                        <w:rPr>
                          <w:rStyle w:val="1"/>
                          <w:b/>
                          <w:bCs/>
                          <w:color w:val="000000"/>
                        </w:rPr>
                      </w:pPr>
                      <w:r>
                        <w:rPr>
                          <w:rStyle w:val="1"/>
                          <w:b/>
                          <w:bCs/>
                          <w:color w:val="000000"/>
                        </w:rPr>
                        <w:t>/</w:t>
                      </w:r>
                      <w:r w:rsidR="00546025">
                        <w:rPr>
                          <w:rStyle w:val="1"/>
                          <w:b/>
                          <w:bCs/>
                          <w:color w:val="000000"/>
                        </w:rPr>
                        <w:t>_______________________</w:t>
                      </w:r>
                      <w:proofErr w:type="spellStart"/>
                      <w:r w:rsidR="003349BB" w:rsidRPr="003349BB">
                        <w:rPr>
                          <w:rStyle w:val="1"/>
                          <w:b/>
                          <w:bCs/>
                          <w:color w:val="000000"/>
                          <w:sz w:val="22"/>
                          <w:szCs w:val="22"/>
                        </w:rPr>
                        <w:t>Волнухин</w:t>
                      </w:r>
                      <w:proofErr w:type="spellEnd"/>
                      <w:r w:rsidR="003349BB" w:rsidRPr="003349BB">
                        <w:rPr>
                          <w:rStyle w:val="1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А.А.</w:t>
                      </w:r>
                    </w:p>
                    <w:p w:rsidR="00546025" w:rsidRDefault="00546025" w:rsidP="00F86EB0">
                      <w:pPr>
                        <w:pStyle w:val="a6"/>
                        <w:pBdr>
                          <w:bottom w:val="single" w:sz="4" w:space="0" w:color="auto"/>
                        </w:pBdr>
                        <w:shd w:val="clear" w:color="auto" w:fill="auto"/>
                        <w:spacing w:after="140" w:line="360" w:lineRule="auto"/>
                        <w:ind w:firstLine="0"/>
                        <w:rPr>
                          <w:rStyle w:val="1"/>
                          <w:b/>
                          <w:bCs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Style w:val="1"/>
                          <w:b/>
                          <w:bCs/>
                          <w:color w:val="000000"/>
                        </w:rPr>
                        <w:t xml:space="preserve"> </w:t>
                      </w:r>
                      <w:r w:rsidRPr="00A52B87">
                        <w:rPr>
                          <w:rStyle w:val="1"/>
                          <w:b/>
                          <w:bCs/>
                          <w:color w:val="000000"/>
                          <w:sz w:val="22"/>
                          <w:szCs w:val="22"/>
                        </w:rPr>
                        <w:t>«_</w:t>
                      </w:r>
                      <w:r w:rsidR="00F52A32">
                        <w:rPr>
                          <w:rStyle w:val="1"/>
                          <w:b/>
                          <w:bCs/>
                          <w:color w:val="000000"/>
                          <w:sz w:val="22"/>
                          <w:szCs w:val="22"/>
                        </w:rPr>
                        <w:t>20</w:t>
                      </w:r>
                      <w:bookmarkStart w:id="1" w:name="_GoBack"/>
                      <w:bookmarkEnd w:id="1"/>
                      <w:r w:rsidRPr="00A52B87">
                        <w:rPr>
                          <w:rStyle w:val="1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____» </w:t>
                      </w:r>
                      <w:r w:rsidR="00F52A32">
                        <w:rPr>
                          <w:rStyle w:val="1"/>
                          <w:b/>
                          <w:bCs/>
                          <w:color w:val="000000"/>
                          <w:sz w:val="22"/>
                          <w:szCs w:val="22"/>
                        </w:rPr>
                        <w:t>июля</w:t>
                      </w:r>
                      <w:r w:rsidRPr="00A52B87">
                        <w:rPr>
                          <w:rStyle w:val="1"/>
                          <w:b/>
                          <w:bCs/>
                          <w:color w:val="000000"/>
                          <w:sz w:val="22"/>
                          <w:szCs w:val="22"/>
                        </w:rPr>
                        <w:t>_20</w:t>
                      </w:r>
                      <w:r w:rsidR="00F52A32">
                        <w:rPr>
                          <w:rStyle w:val="1"/>
                          <w:b/>
                          <w:bCs/>
                          <w:color w:val="000000"/>
                          <w:sz w:val="22"/>
                          <w:szCs w:val="22"/>
                        </w:rPr>
                        <w:t>21</w:t>
                      </w:r>
                      <w:r w:rsidRPr="00A52B87">
                        <w:rPr>
                          <w:rStyle w:val="1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г.</w:t>
                      </w:r>
                    </w:p>
                    <w:p w:rsidR="00DE207D" w:rsidRPr="00A52B87" w:rsidRDefault="00DE207D" w:rsidP="00F86EB0">
                      <w:pPr>
                        <w:pStyle w:val="a6"/>
                        <w:pBdr>
                          <w:bottom w:val="single" w:sz="4" w:space="0" w:color="auto"/>
                        </w:pBdr>
                        <w:shd w:val="clear" w:color="auto" w:fill="auto"/>
                        <w:spacing w:after="140" w:line="360" w:lineRule="auto"/>
                        <w:ind w:firstLine="0"/>
                        <w:rPr>
                          <w:rStyle w:val="1"/>
                          <w:b/>
                          <w:bCs/>
                          <w:color w:val="000000"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060A3B">
        <w:rPr>
          <w:rFonts w:asciiTheme="minorHAnsi" w:hAnsiTheme="minorHAnsi" w:cs="Times New Roman"/>
          <w:noProof/>
        </w:rPr>
        <mc:AlternateContent>
          <mc:Choice Requires="wps">
            <w:drawing>
              <wp:anchor distT="419100" distB="0" distL="0" distR="0" simplePos="0" relativeHeight="251664384" behindDoc="1" locked="0" layoutInCell="1" allowOverlap="1" wp14:anchorId="6EFB0EA8" wp14:editId="306E263D">
                <wp:simplePos x="0" y="0"/>
                <wp:positionH relativeFrom="margin">
                  <wp:posOffset>3980815</wp:posOffset>
                </wp:positionH>
                <wp:positionV relativeFrom="paragraph">
                  <wp:posOffset>490855</wp:posOffset>
                </wp:positionV>
                <wp:extent cx="2354580" cy="1771650"/>
                <wp:effectExtent l="0" t="0" r="7620" b="0"/>
                <wp:wrapTopAndBottom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4580" cy="1771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60A3B" w:rsidRPr="00F86EB0" w:rsidRDefault="00060A3B" w:rsidP="00F86EB0">
                            <w:pPr>
                              <w:pStyle w:val="a6"/>
                              <w:shd w:val="clear" w:color="auto" w:fill="auto"/>
                              <w:spacing w:line="480" w:lineRule="auto"/>
                              <w:ind w:firstLine="0"/>
                              <w:rPr>
                                <w:rFonts w:asciiTheme="minorHAnsi" w:hAnsiTheme="minorHAnsi"/>
                                <w:b w:val="0"/>
                                <w:sz w:val="22"/>
                                <w:szCs w:val="22"/>
                              </w:rPr>
                            </w:pPr>
                            <w:r w:rsidRPr="00F86EB0">
                              <w:rPr>
                                <w:rStyle w:val="1"/>
                                <w:rFonts w:asciiTheme="minorHAnsi" w:hAnsiTheme="minorHAns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УТВЕРЖДАЮ</w:t>
                            </w:r>
                          </w:p>
                          <w:p w:rsidR="00DE207D" w:rsidRDefault="00060A3B" w:rsidP="00F86EB0">
                            <w:pPr>
                              <w:pStyle w:val="a6"/>
                              <w:pBdr>
                                <w:bottom w:val="single" w:sz="4" w:space="0" w:color="auto"/>
                              </w:pBdr>
                              <w:shd w:val="clear" w:color="auto" w:fill="auto"/>
                              <w:spacing w:line="480" w:lineRule="auto"/>
                              <w:ind w:firstLine="0"/>
                              <w:rPr>
                                <w:rStyle w:val="1"/>
                                <w:rFonts w:asciiTheme="minorHAnsi" w:hAnsiTheme="minorHAns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6D53CB">
                              <w:rPr>
                                <w:rStyle w:val="1"/>
                                <w:rFonts w:asciiTheme="minorHAnsi" w:hAnsiTheme="minorHAnsi"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Директор АНО СОШ «РОСТОК»</w:t>
                            </w:r>
                            <w:r w:rsidRPr="006D53CB">
                              <w:rPr>
                                <w:rStyle w:val="1"/>
                                <w:rFonts w:asciiTheme="minorHAnsi" w:hAnsiTheme="minorHAns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 xml:space="preserve">   </w:t>
                            </w:r>
                          </w:p>
                          <w:p w:rsidR="00060A3B" w:rsidRPr="00AB728A" w:rsidRDefault="00060A3B" w:rsidP="00F86EB0">
                            <w:pPr>
                              <w:pStyle w:val="a6"/>
                              <w:pBdr>
                                <w:bottom w:val="single" w:sz="4" w:space="0" w:color="auto"/>
                              </w:pBdr>
                              <w:shd w:val="clear" w:color="auto" w:fill="auto"/>
                              <w:spacing w:line="480" w:lineRule="auto"/>
                              <w:ind w:firstLine="0"/>
                              <w:rPr>
                                <w:rStyle w:val="1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6D53CB">
                              <w:rPr>
                                <w:rStyle w:val="1"/>
                                <w:rFonts w:asciiTheme="minorHAnsi" w:hAnsiTheme="minorHAns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1"/>
                                <w:b/>
                                <w:bCs/>
                                <w:color w:val="000000"/>
                              </w:rPr>
                              <w:t>/</w:t>
                            </w:r>
                            <w:r w:rsidR="00546025">
                              <w:rPr>
                                <w:rStyle w:val="1"/>
                                <w:b/>
                                <w:bCs/>
                                <w:color w:val="000000"/>
                              </w:rPr>
                              <w:t>____________________</w:t>
                            </w:r>
                            <w:proofErr w:type="spellStart"/>
                            <w:r w:rsidR="00F52A32">
                              <w:rPr>
                                <w:rStyle w:val="1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Палецких</w:t>
                            </w:r>
                            <w:proofErr w:type="spellEnd"/>
                            <w:r w:rsidR="00F52A32">
                              <w:rPr>
                                <w:rStyle w:val="1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 xml:space="preserve"> А.А</w:t>
                            </w:r>
                            <w:r w:rsidR="00546025" w:rsidRPr="00F86EB0">
                              <w:rPr>
                                <w:rStyle w:val="1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546025" w:rsidRPr="00A52B87" w:rsidRDefault="00A52B87" w:rsidP="00DE207D">
                            <w:pPr>
                              <w:pStyle w:val="a6"/>
                              <w:pBdr>
                                <w:bottom w:val="single" w:sz="4" w:space="0" w:color="auto"/>
                              </w:pBdr>
                              <w:shd w:val="clear" w:color="auto" w:fill="auto"/>
                              <w:spacing w:line="240" w:lineRule="auto"/>
                              <w:ind w:firstLine="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t xml:space="preserve"> </w:t>
                            </w:r>
                            <w:r w:rsidR="003349BB">
                              <w:rPr>
                                <w:sz w:val="22"/>
                                <w:szCs w:val="22"/>
                              </w:rPr>
                              <w:t>«_</w:t>
                            </w:r>
                            <w:r w:rsidR="00F52A32">
                              <w:rPr>
                                <w:sz w:val="22"/>
                                <w:szCs w:val="22"/>
                              </w:rPr>
                              <w:t>20___» июля</w:t>
                            </w:r>
                            <w:r w:rsidRPr="00A52B87">
                              <w:rPr>
                                <w:sz w:val="22"/>
                                <w:szCs w:val="22"/>
                              </w:rPr>
                              <w:t>_</w:t>
                            </w:r>
                            <w:r w:rsidR="00546025" w:rsidRPr="00A52B87">
                              <w:rPr>
                                <w:sz w:val="22"/>
                                <w:szCs w:val="22"/>
                              </w:rPr>
                              <w:t>20</w:t>
                            </w:r>
                            <w:r w:rsidR="00F52A32">
                              <w:rPr>
                                <w:sz w:val="22"/>
                                <w:szCs w:val="22"/>
                              </w:rPr>
                              <w:t>21</w:t>
                            </w:r>
                            <w:r w:rsidR="00546025" w:rsidRPr="00A52B87">
                              <w:rPr>
                                <w:sz w:val="22"/>
                                <w:szCs w:val="22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27" type="#_x0000_t202" style="position:absolute;margin-left:313.45pt;margin-top:38.65pt;width:185.4pt;height:139.5pt;z-index:-251652096;visibility:visible;mso-wrap-style:square;mso-width-percent:0;mso-height-percent:0;mso-wrap-distance-left:0;mso-wrap-distance-top:33pt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" filled="f" stroked="f">
                <v:textbox inset="0,0,0,0">
                  <w:txbxContent>
                    <w:p w:rsidR="00060A3B" w:rsidRPr="00F86EB0" w:rsidRDefault="00060A3B" w:rsidP="00F86EB0">
                      <w:pPr>
                        <w:pStyle w:val="a6"/>
                        <w:shd w:val="clear" w:color="auto" w:fill="auto"/>
                        <w:spacing w:line="480" w:lineRule="auto"/>
                        <w:ind w:firstLine="0"/>
                        <w:rPr>
                          <w:rFonts w:asciiTheme="minorHAnsi" w:hAnsiTheme="minorHAnsi"/>
                          <w:b w:val="0"/>
                          <w:sz w:val="22"/>
                          <w:szCs w:val="22"/>
                        </w:rPr>
                      </w:pPr>
                      <w:r w:rsidRPr="00F86EB0">
                        <w:rPr>
                          <w:rStyle w:val="1"/>
                          <w:rFonts w:asciiTheme="minorHAnsi" w:hAnsiTheme="minorHAnsi"/>
                          <w:b/>
                          <w:bCs/>
                          <w:color w:val="000000"/>
                          <w:sz w:val="22"/>
                          <w:szCs w:val="22"/>
                        </w:rPr>
                        <w:t>УТВЕРЖДАЮ</w:t>
                      </w:r>
                    </w:p>
                    <w:p w:rsidR="00DE207D" w:rsidRDefault="00060A3B" w:rsidP="00F86EB0">
                      <w:pPr>
                        <w:pStyle w:val="a6"/>
                        <w:pBdr>
                          <w:bottom w:val="single" w:sz="4" w:space="0" w:color="auto"/>
                        </w:pBdr>
                        <w:shd w:val="clear" w:color="auto" w:fill="auto"/>
                        <w:spacing w:line="480" w:lineRule="auto"/>
                        <w:ind w:firstLine="0"/>
                        <w:rPr>
                          <w:rStyle w:val="1"/>
                          <w:rFonts w:asciiTheme="minorHAnsi" w:hAnsiTheme="minorHAnsi"/>
                          <w:b/>
                          <w:bCs/>
                          <w:color w:val="000000"/>
                          <w:sz w:val="22"/>
                          <w:szCs w:val="22"/>
                        </w:rPr>
                      </w:pPr>
                      <w:r w:rsidRPr="006D53CB">
                        <w:rPr>
                          <w:rStyle w:val="1"/>
                          <w:rFonts w:asciiTheme="minorHAnsi" w:hAnsiTheme="minorHAnsi"/>
                          <w:bCs/>
                          <w:color w:val="000000"/>
                          <w:sz w:val="22"/>
                          <w:szCs w:val="22"/>
                        </w:rPr>
                        <w:t>Директор АНО СОШ «РОСТОК»</w:t>
                      </w:r>
                      <w:r w:rsidRPr="006D53CB">
                        <w:rPr>
                          <w:rStyle w:val="1"/>
                          <w:rFonts w:asciiTheme="minorHAnsi" w:hAnsiTheme="minorHAns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  </w:t>
                      </w:r>
                    </w:p>
                    <w:p w:rsidR="00060A3B" w:rsidRPr="00AB728A" w:rsidRDefault="00060A3B" w:rsidP="00F86EB0">
                      <w:pPr>
                        <w:pStyle w:val="a6"/>
                        <w:pBdr>
                          <w:bottom w:val="single" w:sz="4" w:space="0" w:color="auto"/>
                        </w:pBdr>
                        <w:shd w:val="clear" w:color="auto" w:fill="auto"/>
                        <w:spacing w:line="480" w:lineRule="auto"/>
                        <w:ind w:firstLine="0"/>
                        <w:rPr>
                          <w:rStyle w:val="1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 w:rsidRPr="006D53CB">
                        <w:rPr>
                          <w:rStyle w:val="1"/>
                          <w:rFonts w:asciiTheme="minorHAnsi" w:hAnsiTheme="minorHAnsi"/>
                          <w:b/>
                          <w:bCs/>
                          <w:color w:val="000000"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1"/>
                          <w:b/>
                          <w:bCs/>
                          <w:color w:val="000000"/>
                        </w:rPr>
                        <w:t>/</w:t>
                      </w:r>
                      <w:r w:rsidR="00546025">
                        <w:rPr>
                          <w:rStyle w:val="1"/>
                          <w:b/>
                          <w:bCs/>
                          <w:color w:val="000000"/>
                        </w:rPr>
                        <w:t>____________________</w:t>
                      </w:r>
                      <w:proofErr w:type="spellStart"/>
                      <w:r w:rsidR="00F52A32">
                        <w:rPr>
                          <w:rStyle w:val="1"/>
                          <w:b/>
                          <w:bCs/>
                          <w:color w:val="000000"/>
                          <w:sz w:val="22"/>
                          <w:szCs w:val="22"/>
                        </w:rPr>
                        <w:t>Палецких</w:t>
                      </w:r>
                      <w:proofErr w:type="spellEnd"/>
                      <w:r w:rsidR="00F52A32">
                        <w:rPr>
                          <w:rStyle w:val="1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А.А</w:t>
                      </w:r>
                      <w:r w:rsidR="00546025" w:rsidRPr="00F86EB0">
                        <w:rPr>
                          <w:rStyle w:val="1"/>
                          <w:b/>
                          <w:bCs/>
                          <w:color w:val="000000"/>
                          <w:sz w:val="22"/>
                          <w:szCs w:val="22"/>
                        </w:rPr>
                        <w:t>.</w:t>
                      </w:r>
                    </w:p>
                    <w:p w:rsidR="00546025" w:rsidRPr="00A52B87" w:rsidRDefault="00A52B87" w:rsidP="00DE207D">
                      <w:pPr>
                        <w:pStyle w:val="a6"/>
                        <w:pBdr>
                          <w:bottom w:val="single" w:sz="4" w:space="0" w:color="auto"/>
                        </w:pBdr>
                        <w:shd w:val="clear" w:color="auto" w:fill="auto"/>
                        <w:spacing w:line="240" w:lineRule="auto"/>
                        <w:ind w:firstLine="0"/>
                        <w:rPr>
                          <w:sz w:val="22"/>
                          <w:szCs w:val="22"/>
                        </w:rPr>
                      </w:pPr>
                      <w:r>
                        <w:t xml:space="preserve"> </w:t>
                      </w:r>
                      <w:r w:rsidR="003349BB">
                        <w:rPr>
                          <w:sz w:val="22"/>
                          <w:szCs w:val="22"/>
                        </w:rPr>
                        <w:t>«_</w:t>
                      </w:r>
                      <w:r w:rsidR="00F52A32">
                        <w:rPr>
                          <w:sz w:val="22"/>
                          <w:szCs w:val="22"/>
                        </w:rPr>
                        <w:t>20___» июля</w:t>
                      </w:r>
                      <w:r w:rsidRPr="00A52B87">
                        <w:rPr>
                          <w:sz w:val="22"/>
                          <w:szCs w:val="22"/>
                        </w:rPr>
                        <w:t>_</w:t>
                      </w:r>
                      <w:r w:rsidR="00546025" w:rsidRPr="00A52B87">
                        <w:rPr>
                          <w:sz w:val="22"/>
                          <w:szCs w:val="22"/>
                        </w:rPr>
                        <w:t>20</w:t>
                      </w:r>
                      <w:r w:rsidR="00F52A32">
                        <w:rPr>
                          <w:sz w:val="22"/>
                          <w:szCs w:val="22"/>
                        </w:rPr>
                        <w:t>21</w:t>
                      </w:r>
                      <w:r w:rsidR="00546025" w:rsidRPr="00A52B87">
                        <w:rPr>
                          <w:sz w:val="22"/>
                          <w:szCs w:val="22"/>
                        </w:rPr>
                        <w:t>г.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060A3B" w:rsidRPr="00E157DA" w:rsidRDefault="00060A3B" w:rsidP="00546025">
      <w:pPr>
        <w:pStyle w:val="a6"/>
        <w:shd w:val="clear" w:color="auto" w:fill="auto"/>
        <w:ind w:firstLine="0"/>
        <w:jc w:val="center"/>
        <w:rPr>
          <w:rFonts w:asciiTheme="minorHAnsi" w:hAnsiTheme="minorHAnsi" w:cs="Times New Roman"/>
          <w:b w:val="0"/>
          <w:sz w:val="24"/>
          <w:szCs w:val="24"/>
        </w:rPr>
      </w:pP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ПОЛОЖЕНИЕ</w:t>
      </w:r>
    </w:p>
    <w:p w:rsidR="003349BB" w:rsidRDefault="0082060A" w:rsidP="003349BB">
      <w:pPr>
        <w:pStyle w:val="a6"/>
        <w:shd w:val="clear" w:color="auto" w:fill="auto"/>
        <w:spacing w:after="320"/>
        <w:ind w:firstLine="0"/>
        <w:jc w:val="center"/>
        <w:rPr>
          <w:rFonts w:asciiTheme="minorHAnsi" w:hAnsiTheme="minorHAnsi" w:cs="Times New Roman"/>
          <w:b w:val="0"/>
          <w:sz w:val="24"/>
          <w:szCs w:val="24"/>
        </w:rPr>
      </w:pP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о </w:t>
      </w:r>
      <w:proofErr w:type="spellStart"/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внутриобъектовом</w:t>
      </w:r>
      <w:proofErr w:type="spellEnd"/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режиме</w:t>
      </w:r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в</w:t>
      </w:r>
      <w:r w:rsidR="00546025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</w:t>
      </w: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арендуемых для образовательной деятельности помещениях</w:t>
      </w:r>
      <w:r w:rsidR="00F86EB0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АВТОНОМНОЙ НЕКОММЕРЧЕСКОЙ ОРГАНИЗАЦИИ СРЕДНЯЯ ОБЩЕОБРАЗОВАТЕЛЬНАЯ ШКОЛА «РОСТОК» (</w:t>
      </w:r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АНО СОШ «РОСТОК»</w:t>
      </w:r>
      <w:r w:rsidR="00F86EB0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)</w:t>
      </w:r>
      <w:r w:rsidR="00546025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,</w:t>
      </w: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</w:t>
      </w:r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обесп</w:t>
      </w: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ечение которого осуществляет </w:t>
      </w:r>
      <w:r w:rsidR="00F86EB0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Общество с ограниченной ответственностью охранное предприятие </w:t>
      </w:r>
      <w:r w:rsidR="00F86EB0" w:rsidRPr="00B81E63">
        <w:rPr>
          <w:rFonts w:asciiTheme="minorHAnsi" w:hAnsiTheme="minorHAnsi" w:cs="Times New Roman"/>
          <w:b w:val="0"/>
          <w:sz w:val="24"/>
          <w:szCs w:val="24"/>
        </w:rPr>
        <w:t>«</w:t>
      </w:r>
      <w:r w:rsidR="00F86EB0" w:rsidRPr="00B81E63">
        <w:rPr>
          <w:rFonts w:asciiTheme="minorHAnsi" w:hAnsiTheme="minorHAnsi" w:cs="Times New Roman"/>
          <w:b w:val="0"/>
          <w:sz w:val="24"/>
          <w:szCs w:val="24"/>
          <w:lang w:val="en-US"/>
        </w:rPr>
        <w:t>III</w:t>
      </w:r>
      <w:r w:rsidR="00F86EB0">
        <w:rPr>
          <w:rFonts w:asciiTheme="minorHAnsi" w:hAnsiTheme="minorHAnsi" w:cs="Times New Roman"/>
          <w:b w:val="0"/>
          <w:sz w:val="24"/>
          <w:szCs w:val="24"/>
        </w:rPr>
        <w:t xml:space="preserve"> - ОТДЕЛЕНИЕ</w:t>
      </w:r>
      <w:r w:rsidR="00F86EB0" w:rsidRPr="00F86EB0">
        <w:rPr>
          <w:rFonts w:asciiTheme="minorHAnsi" w:hAnsiTheme="minorHAnsi" w:cs="Times New Roman"/>
          <w:b w:val="0"/>
          <w:sz w:val="24"/>
          <w:szCs w:val="24"/>
        </w:rPr>
        <w:t>»</w:t>
      </w:r>
      <w:r w:rsidR="00F86EB0" w:rsidRPr="00F86EB0">
        <w:rPr>
          <w:rStyle w:val="1"/>
          <w:rFonts w:asciiTheme="minorHAnsi" w:hAnsiTheme="minorHAnsi" w:cs="Times New Roman"/>
          <w:b/>
          <w:bCs/>
          <w:color w:val="000000"/>
          <w:sz w:val="24"/>
          <w:szCs w:val="24"/>
        </w:rPr>
        <w:t xml:space="preserve"> </w:t>
      </w:r>
      <w:r w:rsidR="00F86EB0" w:rsidRPr="00F86EB0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(</w:t>
      </w:r>
      <w:r w:rsidR="00F86EB0" w:rsidRPr="00F86EB0">
        <w:rPr>
          <w:rStyle w:val="1"/>
          <w:rFonts w:asciiTheme="minorHAnsi" w:hAnsiTheme="minorHAnsi" w:cs="Times New Roman"/>
          <w:b/>
          <w:bCs/>
          <w:color w:val="000000"/>
          <w:sz w:val="24"/>
          <w:szCs w:val="24"/>
        </w:rPr>
        <w:t>«</w:t>
      </w:r>
      <w:r w:rsidR="00F86EB0" w:rsidRPr="00F86EB0">
        <w:rPr>
          <w:rFonts w:asciiTheme="minorHAnsi" w:hAnsiTheme="minorHAnsi" w:cs="Times New Roman"/>
          <w:b w:val="0"/>
          <w:sz w:val="24"/>
          <w:szCs w:val="24"/>
        </w:rPr>
        <w:t>ООО ОП «</w:t>
      </w:r>
      <w:r w:rsidR="00F86EB0" w:rsidRPr="00F86EB0">
        <w:rPr>
          <w:rFonts w:asciiTheme="minorHAnsi" w:hAnsiTheme="minorHAnsi" w:cs="Times New Roman"/>
          <w:b w:val="0"/>
          <w:sz w:val="24"/>
          <w:szCs w:val="24"/>
          <w:lang w:val="en-US"/>
        </w:rPr>
        <w:t>III</w:t>
      </w:r>
      <w:r w:rsidR="00F86EB0" w:rsidRPr="00F86EB0">
        <w:rPr>
          <w:rFonts w:asciiTheme="minorHAnsi" w:hAnsiTheme="minorHAnsi" w:cs="Times New Roman"/>
          <w:b w:val="0"/>
          <w:sz w:val="24"/>
          <w:szCs w:val="24"/>
        </w:rPr>
        <w:t xml:space="preserve"> - ОТДЕЛЕНИЕ»</w:t>
      </w:r>
      <w:r w:rsidR="00F86EB0" w:rsidRPr="00F86EB0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)</w:t>
      </w:r>
    </w:p>
    <w:p w:rsidR="00060A3B" w:rsidRPr="00105EED" w:rsidRDefault="00060A3B" w:rsidP="00B81E63">
      <w:pPr>
        <w:pStyle w:val="a6"/>
        <w:numPr>
          <w:ilvl w:val="0"/>
          <w:numId w:val="17"/>
        </w:numPr>
        <w:shd w:val="clear" w:color="auto" w:fill="auto"/>
        <w:spacing w:after="320"/>
        <w:jc w:val="center"/>
        <w:rPr>
          <w:rFonts w:asciiTheme="minorHAnsi" w:hAnsiTheme="minorHAnsi" w:cs="Times New Roman"/>
          <w:b w:val="0"/>
          <w:sz w:val="24"/>
          <w:szCs w:val="24"/>
        </w:rPr>
      </w:pPr>
      <w:r w:rsidRPr="00105EED">
        <w:rPr>
          <w:rStyle w:val="1"/>
          <w:rFonts w:asciiTheme="minorHAnsi" w:hAnsiTheme="minorHAnsi" w:cs="Times New Roman"/>
          <w:b/>
          <w:bCs/>
          <w:color w:val="000000"/>
          <w:sz w:val="24"/>
          <w:szCs w:val="24"/>
        </w:rPr>
        <w:t>Общие положения</w:t>
      </w:r>
    </w:p>
    <w:p w:rsidR="00E12533" w:rsidRPr="009E2E1B" w:rsidRDefault="00B81E63" w:rsidP="00B81E63">
      <w:pPr>
        <w:pStyle w:val="a6"/>
        <w:shd w:val="clear" w:color="auto" w:fill="auto"/>
        <w:tabs>
          <w:tab w:val="left" w:pos="905"/>
        </w:tabs>
        <w:spacing w:line="276" w:lineRule="auto"/>
        <w:ind w:left="1080" w:hanging="360"/>
        <w:rPr>
          <w:rStyle w:val="1"/>
          <w:rFonts w:asciiTheme="minorHAnsi" w:hAnsiTheme="minorHAnsi" w:cs="Times New Roman"/>
          <w:bCs/>
          <w:sz w:val="24"/>
          <w:szCs w:val="24"/>
          <w:shd w:val="clear" w:color="auto" w:fill="auto"/>
        </w:rPr>
      </w:pP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1.1. </w:t>
      </w:r>
      <w:r w:rsidR="001703F5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Положение разработано в</w:t>
      </w:r>
      <w:r w:rsidR="00060A3B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соответствии </w:t>
      </w:r>
      <w:proofErr w:type="gramStart"/>
      <w:r w:rsidR="00060A3B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с</w:t>
      </w:r>
      <w:proofErr w:type="gramEnd"/>
      <w:r w:rsidR="00E1253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:</w:t>
      </w:r>
    </w:p>
    <w:p w:rsidR="009E2E1B" w:rsidRDefault="00B81E63" w:rsidP="00B81E63">
      <w:pPr>
        <w:pStyle w:val="a6"/>
        <w:shd w:val="clear" w:color="auto" w:fill="auto"/>
        <w:tabs>
          <w:tab w:val="left" w:pos="423"/>
        </w:tabs>
        <w:spacing w:line="276" w:lineRule="auto"/>
        <w:ind w:left="1080" w:firstLine="54"/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</w:pP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-</w:t>
      </w:r>
      <w:r w:rsidR="009E2E1B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</w:t>
      </w:r>
      <w:r w:rsidR="00B07BD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Федеральным</w:t>
      </w:r>
      <w:r w:rsidR="009E2E1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закон</w:t>
      </w:r>
      <w:r w:rsidR="00B07BD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ом</w:t>
      </w:r>
      <w:r w:rsidR="009E2E1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от 29 декабря 2012 г. № 273-</w:t>
      </w:r>
      <w:r w:rsidR="009E2E1B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ФЗ «Об образовании в </w:t>
      </w:r>
      <w:proofErr w:type="gramStart"/>
      <w:r w:rsidR="009E2E1B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Российской</w:t>
      </w:r>
      <w:proofErr w:type="gramEnd"/>
    </w:p>
    <w:p w:rsidR="009E2E1B" w:rsidRPr="00E157DA" w:rsidRDefault="009E2E1B" w:rsidP="00B81E63">
      <w:pPr>
        <w:pStyle w:val="a6"/>
        <w:shd w:val="clear" w:color="auto" w:fill="auto"/>
        <w:tabs>
          <w:tab w:val="left" w:pos="423"/>
        </w:tabs>
        <w:spacing w:line="276" w:lineRule="auto"/>
        <w:ind w:left="1080" w:firstLine="54"/>
        <w:rPr>
          <w:rFonts w:asciiTheme="minorHAnsi" w:hAnsiTheme="minorHAnsi" w:cs="Times New Roman"/>
          <w:b w:val="0"/>
          <w:sz w:val="24"/>
          <w:szCs w:val="24"/>
        </w:rPr>
      </w:pP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      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Федерации»</w:t>
      </w: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;</w:t>
      </w:r>
    </w:p>
    <w:p w:rsidR="009E2E1B" w:rsidRPr="00E157DA" w:rsidRDefault="009E2E1B" w:rsidP="00B81E63">
      <w:pPr>
        <w:pStyle w:val="a6"/>
        <w:shd w:val="clear" w:color="auto" w:fill="auto"/>
        <w:tabs>
          <w:tab w:val="left" w:pos="423"/>
        </w:tabs>
        <w:spacing w:line="276" w:lineRule="auto"/>
        <w:ind w:left="1080" w:firstLine="54"/>
        <w:rPr>
          <w:rFonts w:asciiTheme="minorHAnsi" w:hAnsiTheme="minorHAnsi" w:cs="Times New Roman"/>
          <w:b w:val="0"/>
          <w:sz w:val="24"/>
          <w:szCs w:val="24"/>
        </w:rPr>
      </w:pP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- 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Закон</w:t>
      </w: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ом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Российской Федерации от 11 марта 1992 г. № 2487-1 «О частной дете</w:t>
      </w: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ктивной и охранной деятельности в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Российской Федерации»</w:t>
      </w: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;</w:t>
      </w:r>
    </w:p>
    <w:p w:rsidR="009E2E1B" w:rsidRPr="00E157DA" w:rsidRDefault="009E2E1B" w:rsidP="00B81E63">
      <w:pPr>
        <w:pStyle w:val="a6"/>
        <w:shd w:val="clear" w:color="auto" w:fill="auto"/>
        <w:tabs>
          <w:tab w:val="left" w:pos="423"/>
        </w:tabs>
        <w:spacing w:line="276" w:lineRule="auto"/>
        <w:ind w:left="1080" w:firstLine="54"/>
        <w:rPr>
          <w:rFonts w:asciiTheme="minorHAnsi" w:hAnsiTheme="minorHAnsi" w:cs="Times New Roman"/>
          <w:b w:val="0"/>
          <w:sz w:val="24"/>
          <w:szCs w:val="24"/>
        </w:rPr>
      </w:pP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- 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Постановление</w:t>
      </w: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м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Правительства Российской Федерации от 2 августа</w:t>
      </w: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2019 г. № 1006 «Об утверждении 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требований к </w:t>
      </w:r>
      <w:proofErr w:type="spellStart"/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ангитеррористической</w:t>
      </w:r>
      <w:proofErr w:type="spellEnd"/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защищенности объектов (терри</w:t>
      </w: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торий) Министерства просвещения 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Российской Федерации и объектов (террито</w:t>
      </w: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рий), относящихся к сфере деятель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ности Минис</w:t>
      </w: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терства 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просвещения Российской Федерации, и формы паспорта безопасности этих объектов (территорий)»</w:t>
      </w: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;</w:t>
      </w:r>
    </w:p>
    <w:p w:rsidR="009E2E1B" w:rsidRPr="00E12533" w:rsidRDefault="009E2E1B" w:rsidP="00B81E63">
      <w:pPr>
        <w:pStyle w:val="a6"/>
        <w:shd w:val="clear" w:color="auto" w:fill="auto"/>
        <w:tabs>
          <w:tab w:val="left" w:pos="423"/>
        </w:tabs>
        <w:spacing w:line="276" w:lineRule="auto"/>
        <w:ind w:left="1080" w:firstLine="54"/>
        <w:rPr>
          <w:rStyle w:val="1"/>
          <w:rFonts w:asciiTheme="minorHAnsi" w:hAnsiTheme="minorHAnsi" w:cs="Times New Roman"/>
          <w:bCs/>
          <w:sz w:val="24"/>
          <w:szCs w:val="24"/>
          <w:shd w:val="clear" w:color="auto" w:fill="auto"/>
        </w:rPr>
      </w:pP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- </w:t>
      </w:r>
      <w:r w:rsidR="00B07BD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Профессиональным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стандарт</w:t>
      </w:r>
      <w:r w:rsidR="00B07BD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ом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№ 683 «Работник по обеспечению охраны об</w:t>
      </w: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разовательных организаций» (ут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вержден Приказом Министерства труда и социальной защиты Российской </w:t>
      </w: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Федерации от 11 декабря 2015 г. 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№1010н)</w:t>
      </w:r>
      <w:r w:rsidR="00B07BD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;</w:t>
      </w:r>
    </w:p>
    <w:p w:rsidR="00AB0838" w:rsidRDefault="00060A3B" w:rsidP="00B81E63">
      <w:pPr>
        <w:pStyle w:val="a6"/>
        <w:shd w:val="clear" w:color="auto" w:fill="auto"/>
        <w:tabs>
          <w:tab w:val="left" w:pos="905"/>
        </w:tabs>
        <w:spacing w:line="276" w:lineRule="auto"/>
        <w:ind w:left="1080" w:firstLine="54"/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</w:pPr>
      <w:r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</w:t>
      </w:r>
      <w:r w:rsidR="009E2E1B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- </w:t>
      </w:r>
      <w:r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требованиями, </w:t>
      </w:r>
      <w:r w:rsidR="00E07CA5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изложенными </w:t>
      </w:r>
      <w:r w:rsidR="00E07CA5" w:rsidRPr="00A04413">
        <w:rPr>
          <w:rStyle w:val="1"/>
          <w:rFonts w:asciiTheme="minorHAnsi" w:hAnsiTheme="minorHAnsi" w:cs="Times New Roman"/>
          <w:bCs/>
          <w:color w:val="000000"/>
          <w:sz w:val="22"/>
          <w:szCs w:val="22"/>
        </w:rPr>
        <w:t xml:space="preserve">в </w:t>
      </w:r>
      <w:bookmarkStart w:id="2" w:name="bookmark4"/>
      <w:bookmarkStart w:id="3" w:name="bookmark5"/>
      <w:r w:rsidR="00E07CA5" w:rsidRPr="00A04413">
        <w:rPr>
          <w:rStyle w:val="10"/>
          <w:rFonts w:asciiTheme="minorHAnsi" w:hAnsiTheme="minorHAnsi"/>
          <w:bCs/>
          <w:color w:val="000000"/>
          <w:sz w:val="22"/>
          <w:szCs w:val="22"/>
        </w:rPr>
        <w:t xml:space="preserve">ГОСТ </w:t>
      </w:r>
      <w:proofErr w:type="gramStart"/>
      <w:r w:rsidR="00E07CA5" w:rsidRPr="00A04413">
        <w:rPr>
          <w:rStyle w:val="10"/>
          <w:rFonts w:asciiTheme="minorHAnsi" w:hAnsiTheme="minorHAnsi"/>
          <w:bCs/>
          <w:color w:val="000000"/>
          <w:sz w:val="22"/>
          <w:szCs w:val="22"/>
        </w:rPr>
        <w:t>Р</w:t>
      </w:r>
      <w:proofErr w:type="gramEnd"/>
      <w:r w:rsidR="00E07CA5" w:rsidRPr="00A04413">
        <w:rPr>
          <w:rStyle w:val="10"/>
          <w:rFonts w:asciiTheme="minorHAnsi" w:hAnsiTheme="minorHAnsi"/>
          <w:bCs/>
          <w:color w:val="000000"/>
          <w:sz w:val="22"/>
          <w:szCs w:val="22"/>
        </w:rPr>
        <w:t xml:space="preserve"> 58485—2019</w:t>
      </w:r>
      <w:bookmarkEnd w:id="2"/>
      <w:bookmarkEnd w:id="3"/>
      <w:r w:rsidR="00E07CA5" w:rsidRPr="00A04413">
        <w:rPr>
          <w:rStyle w:val="10"/>
          <w:rFonts w:asciiTheme="minorHAnsi" w:hAnsiTheme="minorHAnsi"/>
          <w:bCs/>
          <w:color w:val="000000"/>
          <w:sz w:val="22"/>
          <w:szCs w:val="22"/>
        </w:rPr>
        <w:t xml:space="preserve"> </w:t>
      </w:r>
      <w:r w:rsidR="00E07CA5" w:rsidRPr="00A04413">
        <w:rPr>
          <w:rStyle w:val="1"/>
          <w:rFonts w:asciiTheme="minorHAnsi" w:hAnsiTheme="minorHAnsi"/>
          <w:bCs/>
          <w:color w:val="000000"/>
          <w:sz w:val="22"/>
          <w:szCs w:val="22"/>
          <w:u w:val="single"/>
        </w:rPr>
        <w:t>НАЦИОНАЛЬНЫЙ СТАНДАРТ РОССИЙСКОЙ ФЕДЕРАЦИИ</w:t>
      </w:r>
      <w:r w:rsidR="00E07CA5" w:rsidRPr="00A04413">
        <w:rPr>
          <w:rStyle w:val="1"/>
          <w:rFonts w:asciiTheme="minorHAnsi" w:hAnsiTheme="minorHAnsi"/>
          <w:bCs/>
          <w:color w:val="000000"/>
          <w:sz w:val="22"/>
          <w:szCs w:val="22"/>
        </w:rPr>
        <w:t xml:space="preserve"> Обеспечение безопасности образовательных организаций  «ОКАЗАНИЕ ОХРАННЫХ УСЛУГ НА ОБЪЕКТАХ ДОШКОЛЬНЫХ, ОБЩЕОБРАЗОВАТЕЛЬНЫХ И ПРОФЕССИОНАЛЬНЫХ ОБРАЗОВАТЕЛЬНЫХ ОРГАНИЗАЦИЙ».  Общие требования Дата введения — 2019—09—01,</w:t>
      </w:r>
      <w:r w:rsidR="00DC1DEE" w:rsidRPr="00A04413">
        <w:rPr>
          <w:rStyle w:val="1"/>
          <w:rFonts w:asciiTheme="minorHAnsi" w:hAnsiTheme="minorHAnsi"/>
          <w:bCs/>
          <w:color w:val="000000"/>
          <w:sz w:val="22"/>
          <w:szCs w:val="22"/>
        </w:rPr>
        <w:t xml:space="preserve"> с учетом содержания Приложения А (рекомендуемое) к нему,  в </w:t>
      </w:r>
      <w:r w:rsidR="002C37A9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нормативных документах Министерства</w:t>
      </w:r>
      <w:r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образования </w:t>
      </w:r>
      <w:r w:rsidR="002C37A9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Калининградской области </w:t>
      </w:r>
      <w:r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по вопросам обеспечения комплексной безопасности образовательных организац</w:t>
      </w:r>
      <w:r w:rsidR="002C37A9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ий, и устанавливает порядок до</w:t>
      </w:r>
      <w:r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пуска учащихся (воспитанников), сотрудн</w:t>
      </w:r>
      <w:r w:rsidR="00E157DA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иков А</w:t>
      </w:r>
      <w:r w:rsidR="006D53CB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ВТОНОМНОЙ </w:t>
      </w:r>
      <w:r w:rsidR="00E157DA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Н</w:t>
      </w:r>
      <w:r w:rsidR="006D53CB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ЕКОММЕРЧЕСКОЙ </w:t>
      </w:r>
      <w:r w:rsidR="00E157DA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О</w:t>
      </w:r>
      <w:r w:rsidR="006D53CB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РГАНИЗАЦИИ </w:t>
      </w:r>
      <w:r w:rsidR="00E157DA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С</w:t>
      </w:r>
      <w:r w:rsidR="006D53CB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РЕДНЯЯ </w:t>
      </w:r>
      <w:r w:rsidR="00E157DA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О</w:t>
      </w:r>
      <w:r w:rsidR="006D53CB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БЩЕОБРАЗОВАТЕЛЬНАЯ </w:t>
      </w:r>
      <w:r w:rsidR="00E157DA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Ш</w:t>
      </w:r>
      <w:r w:rsidR="006D53CB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КОЛА</w:t>
      </w:r>
      <w:r w:rsidR="00E157DA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«РОСТОК» </w:t>
      </w:r>
      <w:proofErr w:type="gramStart"/>
      <w:r w:rsidR="00E157DA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(</w:t>
      </w:r>
      <w:r w:rsidR="006D53CB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</w:t>
      </w:r>
      <w:proofErr w:type="gramEnd"/>
      <w:r w:rsidR="006D53CB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АНО СОШ «РОСТОК», </w:t>
      </w:r>
      <w:r w:rsidR="00E157DA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д</w:t>
      </w:r>
      <w:r w:rsidR="006D53CB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алее Школа</w:t>
      </w:r>
      <w:r w:rsidR="00E157DA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)</w:t>
      </w:r>
      <w:r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, </w:t>
      </w:r>
      <w:r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lastRenderedPageBreak/>
        <w:t>по</w:t>
      </w:r>
      <w:r w:rsidR="006D53CB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сетителей  Школы</w:t>
      </w:r>
      <w:r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.</w:t>
      </w:r>
      <w:r w:rsidR="00A04413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</w:t>
      </w:r>
    </w:p>
    <w:p w:rsidR="00AB0838" w:rsidRDefault="00AB0838" w:rsidP="00B81E63">
      <w:pPr>
        <w:pStyle w:val="a6"/>
        <w:shd w:val="clear" w:color="auto" w:fill="auto"/>
        <w:tabs>
          <w:tab w:val="left" w:pos="905"/>
        </w:tabs>
        <w:spacing w:line="310" w:lineRule="auto"/>
        <w:ind w:left="1080" w:firstLine="54"/>
        <w:rPr>
          <w:rStyle w:val="1"/>
          <w:b/>
          <w:bCs/>
          <w:color w:val="000000"/>
        </w:rPr>
      </w:pP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      </w:t>
      </w:r>
      <w:r w:rsidR="00A04413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Согласно п.6.2. указанного выше </w:t>
      </w:r>
      <w:r w:rsidR="00A04413" w:rsidRPr="00A04413">
        <w:rPr>
          <w:rStyle w:val="1"/>
          <w:rFonts w:asciiTheme="minorHAnsi" w:hAnsiTheme="minorHAnsi" w:cs="Times New Roman"/>
          <w:bCs/>
          <w:color w:val="000000"/>
          <w:sz w:val="22"/>
          <w:szCs w:val="22"/>
        </w:rPr>
        <w:t xml:space="preserve"> </w:t>
      </w:r>
      <w:r w:rsidR="00A04413" w:rsidRPr="00A04413">
        <w:rPr>
          <w:rStyle w:val="10"/>
          <w:rFonts w:asciiTheme="minorHAnsi" w:hAnsiTheme="minorHAnsi"/>
          <w:bCs/>
          <w:color w:val="000000"/>
          <w:sz w:val="22"/>
          <w:szCs w:val="22"/>
        </w:rPr>
        <w:t xml:space="preserve">ГОСТ </w:t>
      </w:r>
      <w:proofErr w:type="gramStart"/>
      <w:r w:rsidR="00A04413" w:rsidRPr="00A04413">
        <w:rPr>
          <w:rStyle w:val="10"/>
          <w:rFonts w:asciiTheme="minorHAnsi" w:hAnsiTheme="minorHAnsi"/>
          <w:bCs/>
          <w:color w:val="000000"/>
          <w:sz w:val="22"/>
          <w:szCs w:val="22"/>
        </w:rPr>
        <w:t>Р</w:t>
      </w:r>
      <w:proofErr w:type="gramEnd"/>
      <w:r w:rsidR="00A04413" w:rsidRPr="00A04413">
        <w:rPr>
          <w:rStyle w:val="10"/>
          <w:rFonts w:asciiTheme="minorHAnsi" w:hAnsiTheme="minorHAnsi"/>
          <w:bCs/>
          <w:color w:val="000000"/>
          <w:sz w:val="22"/>
          <w:szCs w:val="22"/>
        </w:rPr>
        <w:t xml:space="preserve"> 58485—2019 </w:t>
      </w:r>
      <w:r w:rsidR="00A04413" w:rsidRPr="00AB0838">
        <w:rPr>
          <w:rStyle w:val="10"/>
          <w:rFonts w:asciiTheme="minorHAnsi" w:hAnsiTheme="minorHAnsi"/>
          <w:bCs/>
          <w:color w:val="000000"/>
          <w:sz w:val="24"/>
          <w:szCs w:val="24"/>
        </w:rPr>
        <w:t>«</w:t>
      </w:r>
      <w:r w:rsidR="00A04413" w:rsidRPr="00AB0838">
        <w:rPr>
          <w:rStyle w:val="1"/>
          <w:rFonts w:asciiTheme="minorHAnsi" w:hAnsiTheme="minorHAnsi"/>
          <w:bCs/>
          <w:color w:val="000000"/>
          <w:sz w:val="24"/>
          <w:szCs w:val="24"/>
        </w:rPr>
        <w:t xml:space="preserve">Положение о пропускном и </w:t>
      </w:r>
      <w:proofErr w:type="spellStart"/>
      <w:r w:rsidR="00A04413" w:rsidRPr="00AB0838">
        <w:rPr>
          <w:rStyle w:val="1"/>
          <w:rFonts w:asciiTheme="minorHAnsi" w:hAnsiTheme="minorHAnsi"/>
          <w:bCs/>
          <w:color w:val="000000"/>
          <w:sz w:val="24"/>
          <w:szCs w:val="24"/>
        </w:rPr>
        <w:t>внутриобъектовом</w:t>
      </w:r>
      <w:proofErr w:type="spellEnd"/>
      <w:r w:rsidR="00A04413" w:rsidRPr="00AB0838">
        <w:rPr>
          <w:rStyle w:val="1"/>
          <w:rFonts w:asciiTheme="minorHAnsi" w:hAnsiTheme="minorHAnsi"/>
          <w:bCs/>
          <w:color w:val="000000"/>
          <w:sz w:val="24"/>
          <w:szCs w:val="24"/>
        </w:rPr>
        <w:t xml:space="preserve"> режимах дол</w:t>
      </w:r>
      <w:r w:rsidR="009E2E1B" w:rsidRPr="00AB0838">
        <w:rPr>
          <w:rStyle w:val="1"/>
          <w:rFonts w:asciiTheme="minorHAnsi" w:hAnsiTheme="minorHAnsi"/>
          <w:bCs/>
          <w:color w:val="000000"/>
          <w:sz w:val="24"/>
          <w:szCs w:val="24"/>
        </w:rPr>
        <w:t>жно разрабатываться администра</w:t>
      </w:r>
      <w:r w:rsidR="00A04413" w:rsidRPr="00AB0838">
        <w:rPr>
          <w:rStyle w:val="1"/>
          <w:rFonts w:asciiTheme="minorHAnsi" w:hAnsiTheme="minorHAnsi"/>
          <w:bCs/>
          <w:color w:val="000000"/>
          <w:sz w:val="24"/>
          <w:szCs w:val="24"/>
        </w:rPr>
        <w:t>цией образовательной организации, утверждаться руководителем</w:t>
      </w:r>
      <w:r w:rsidR="00E12533" w:rsidRPr="00AB0838">
        <w:rPr>
          <w:rStyle w:val="1"/>
          <w:rFonts w:asciiTheme="minorHAnsi" w:hAnsiTheme="minorHAnsi"/>
          <w:bCs/>
          <w:color w:val="000000"/>
          <w:sz w:val="24"/>
          <w:szCs w:val="24"/>
        </w:rPr>
        <w:t xml:space="preserve"> образовательной организации, и</w:t>
      </w:r>
      <w:r>
        <w:rPr>
          <w:rStyle w:val="1"/>
          <w:rFonts w:asciiTheme="minorHAnsi" w:hAnsiTheme="minorHAnsi"/>
          <w:bCs/>
          <w:color w:val="000000"/>
          <w:sz w:val="24"/>
          <w:szCs w:val="24"/>
        </w:rPr>
        <w:t xml:space="preserve"> </w:t>
      </w:r>
      <w:r w:rsidR="00A04413" w:rsidRPr="00AB0838">
        <w:rPr>
          <w:rStyle w:val="1"/>
          <w:rFonts w:asciiTheme="minorHAnsi" w:hAnsiTheme="minorHAnsi"/>
          <w:bCs/>
          <w:color w:val="000000"/>
          <w:sz w:val="24"/>
          <w:szCs w:val="24"/>
        </w:rPr>
        <w:t>рекомендуется его согласовывать с руководителем охранной организации, осуществля</w:t>
      </w:r>
      <w:r w:rsidR="00E12533" w:rsidRPr="00AB0838">
        <w:rPr>
          <w:rStyle w:val="1"/>
          <w:rFonts w:asciiTheme="minorHAnsi" w:hAnsiTheme="minorHAnsi"/>
          <w:bCs/>
          <w:color w:val="000000"/>
          <w:sz w:val="24"/>
          <w:szCs w:val="24"/>
        </w:rPr>
        <w:t xml:space="preserve">ющей охрану </w:t>
      </w:r>
      <w:r w:rsidR="00A04413" w:rsidRPr="00AB0838">
        <w:rPr>
          <w:rStyle w:val="1"/>
          <w:rFonts w:asciiTheme="minorHAnsi" w:hAnsiTheme="minorHAnsi"/>
          <w:bCs/>
          <w:color w:val="000000"/>
          <w:sz w:val="24"/>
          <w:szCs w:val="24"/>
        </w:rPr>
        <w:t xml:space="preserve">объекта образования, а согласно п.6.1. указанного выше </w:t>
      </w:r>
      <w:r w:rsidR="00A04413" w:rsidRPr="00AB0838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в </w:t>
      </w:r>
      <w:r w:rsidR="00A04413" w:rsidRPr="00AB0838">
        <w:rPr>
          <w:rStyle w:val="10"/>
          <w:rFonts w:asciiTheme="minorHAnsi" w:hAnsiTheme="minorHAnsi"/>
          <w:bCs/>
          <w:color w:val="000000"/>
          <w:sz w:val="24"/>
          <w:szCs w:val="24"/>
        </w:rPr>
        <w:t>ГОСТ Р 58485—2019 «</w:t>
      </w:r>
      <w:r w:rsidR="00A04413" w:rsidRPr="00AB0838">
        <w:rPr>
          <w:rStyle w:val="1"/>
          <w:rFonts w:asciiTheme="minorHAnsi" w:hAnsiTheme="minorHAnsi"/>
          <w:bCs/>
          <w:color w:val="000000"/>
          <w:sz w:val="24"/>
          <w:szCs w:val="24"/>
        </w:rPr>
        <w:t xml:space="preserve">Пропускной и </w:t>
      </w:r>
      <w:proofErr w:type="spellStart"/>
      <w:r w:rsidR="00A04413" w:rsidRPr="00AB0838">
        <w:rPr>
          <w:rStyle w:val="1"/>
          <w:rFonts w:asciiTheme="minorHAnsi" w:hAnsiTheme="minorHAnsi"/>
          <w:bCs/>
          <w:color w:val="000000"/>
          <w:sz w:val="24"/>
          <w:szCs w:val="24"/>
        </w:rPr>
        <w:t>внутриобъектовый</w:t>
      </w:r>
      <w:proofErr w:type="spellEnd"/>
      <w:r w:rsidR="00A04413" w:rsidRPr="00AB0838">
        <w:rPr>
          <w:rStyle w:val="1"/>
          <w:rFonts w:asciiTheme="minorHAnsi" w:hAnsiTheme="minorHAnsi"/>
          <w:bCs/>
          <w:color w:val="000000"/>
          <w:sz w:val="24"/>
          <w:szCs w:val="24"/>
        </w:rPr>
        <w:t xml:space="preserve"> режимы на объектах образования должны об</w:t>
      </w:r>
      <w:r w:rsidR="00E12533" w:rsidRPr="00AB0838">
        <w:rPr>
          <w:rStyle w:val="1"/>
          <w:rFonts w:asciiTheme="minorHAnsi" w:hAnsiTheme="minorHAnsi"/>
          <w:bCs/>
          <w:color w:val="000000"/>
          <w:sz w:val="24"/>
          <w:szCs w:val="24"/>
        </w:rPr>
        <w:t xml:space="preserve">еспечиваться </w:t>
      </w:r>
      <w:r w:rsidR="00A04413" w:rsidRPr="00AB0838">
        <w:rPr>
          <w:rStyle w:val="1"/>
          <w:rFonts w:asciiTheme="minorHAnsi" w:hAnsiTheme="minorHAnsi"/>
          <w:bCs/>
          <w:color w:val="000000"/>
          <w:sz w:val="24"/>
          <w:szCs w:val="24"/>
        </w:rPr>
        <w:t xml:space="preserve">на основании Положения о пропускном и </w:t>
      </w:r>
      <w:proofErr w:type="spellStart"/>
      <w:r w:rsidR="00A04413" w:rsidRPr="00AB0838">
        <w:rPr>
          <w:rStyle w:val="1"/>
          <w:rFonts w:asciiTheme="minorHAnsi" w:hAnsiTheme="minorHAnsi"/>
          <w:bCs/>
          <w:color w:val="000000"/>
          <w:sz w:val="24"/>
          <w:szCs w:val="24"/>
        </w:rPr>
        <w:t>внутр</w:t>
      </w:r>
      <w:r w:rsidR="00E12533" w:rsidRPr="00AB0838">
        <w:rPr>
          <w:rStyle w:val="1"/>
          <w:rFonts w:asciiTheme="minorHAnsi" w:hAnsiTheme="minorHAnsi"/>
          <w:bCs/>
          <w:color w:val="000000"/>
          <w:sz w:val="24"/>
          <w:szCs w:val="24"/>
        </w:rPr>
        <w:t>иобъектовом</w:t>
      </w:r>
      <w:proofErr w:type="spellEnd"/>
      <w:r w:rsidR="00E12533" w:rsidRPr="00AB0838">
        <w:rPr>
          <w:rStyle w:val="1"/>
          <w:rFonts w:asciiTheme="minorHAnsi" w:hAnsiTheme="minorHAnsi"/>
          <w:bCs/>
          <w:color w:val="000000"/>
          <w:sz w:val="24"/>
          <w:szCs w:val="24"/>
        </w:rPr>
        <w:t xml:space="preserve"> </w:t>
      </w:r>
      <w:proofErr w:type="gramStart"/>
      <w:r w:rsidR="00E12533" w:rsidRPr="00AB0838">
        <w:rPr>
          <w:rStyle w:val="1"/>
          <w:rFonts w:asciiTheme="minorHAnsi" w:hAnsiTheme="minorHAnsi"/>
          <w:bCs/>
          <w:color w:val="000000"/>
          <w:sz w:val="24"/>
          <w:szCs w:val="24"/>
        </w:rPr>
        <w:t>режимах</w:t>
      </w:r>
      <w:proofErr w:type="gramEnd"/>
      <w:r w:rsidR="00E12533" w:rsidRPr="00AB0838">
        <w:rPr>
          <w:rStyle w:val="1"/>
          <w:rFonts w:asciiTheme="minorHAnsi" w:hAnsiTheme="minorHAnsi"/>
          <w:bCs/>
          <w:color w:val="000000"/>
          <w:sz w:val="24"/>
          <w:szCs w:val="24"/>
        </w:rPr>
        <w:t xml:space="preserve"> (приложение А) охранниками об</w:t>
      </w:r>
      <w:r w:rsidR="00A04413" w:rsidRPr="00AB0838">
        <w:rPr>
          <w:rStyle w:val="1"/>
          <w:rFonts w:asciiTheme="minorHAnsi" w:hAnsiTheme="minorHAnsi"/>
          <w:bCs/>
          <w:color w:val="000000"/>
          <w:sz w:val="24"/>
          <w:szCs w:val="24"/>
        </w:rPr>
        <w:t xml:space="preserve">разовательной организации (работниками по обеспечению охраны </w:t>
      </w:r>
      <w:r w:rsidR="00E12533" w:rsidRPr="00AB0838">
        <w:rPr>
          <w:rStyle w:val="1"/>
          <w:rFonts w:asciiTheme="minorHAnsi" w:hAnsiTheme="minorHAnsi"/>
          <w:bCs/>
          <w:color w:val="000000"/>
          <w:sz w:val="24"/>
          <w:szCs w:val="24"/>
        </w:rPr>
        <w:t>образовательных организаций) со</w:t>
      </w:r>
      <w:r w:rsidR="00A04413" w:rsidRPr="00AB0838">
        <w:rPr>
          <w:rStyle w:val="1"/>
          <w:rFonts w:asciiTheme="minorHAnsi" w:hAnsiTheme="minorHAnsi"/>
          <w:bCs/>
          <w:color w:val="000000"/>
          <w:sz w:val="24"/>
          <w:szCs w:val="24"/>
        </w:rPr>
        <w:t>вместно с руководством и персоналом образовательной организации».</w:t>
      </w:r>
      <w:r w:rsidR="00A04413" w:rsidRPr="00AB0838">
        <w:rPr>
          <w:rStyle w:val="1"/>
          <w:b/>
          <w:bCs/>
          <w:color w:val="000000"/>
        </w:rPr>
        <w:t xml:space="preserve"> </w:t>
      </w:r>
      <w:r w:rsidR="00A04413">
        <w:rPr>
          <w:rStyle w:val="1"/>
          <w:b/>
          <w:bCs/>
          <w:color w:val="000000"/>
        </w:rPr>
        <w:t xml:space="preserve"> </w:t>
      </w:r>
    </w:p>
    <w:p w:rsidR="00060A3B" w:rsidRPr="00A04413" w:rsidRDefault="00AB0838" w:rsidP="00B81E63">
      <w:pPr>
        <w:pStyle w:val="a6"/>
        <w:shd w:val="clear" w:color="auto" w:fill="auto"/>
        <w:tabs>
          <w:tab w:val="left" w:pos="905"/>
        </w:tabs>
        <w:spacing w:line="310" w:lineRule="auto"/>
        <w:ind w:left="1080" w:firstLine="54"/>
        <w:rPr>
          <w:rFonts w:asciiTheme="minorHAnsi" w:hAnsiTheme="minorHAnsi" w:cs="Times New Roman"/>
          <w:b w:val="0"/>
          <w:sz w:val="24"/>
          <w:szCs w:val="24"/>
        </w:rPr>
      </w:pPr>
      <w:r>
        <w:rPr>
          <w:rStyle w:val="1"/>
          <w:b/>
          <w:bCs/>
          <w:color w:val="000000"/>
        </w:rPr>
        <w:t xml:space="preserve">        </w:t>
      </w:r>
      <w:r w:rsidR="00060A3B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Пр</w:t>
      </w:r>
      <w:r w:rsidR="00E157DA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опускной режим устанавливается в</w:t>
      </w:r>
      <w:r w:rsidR="00060A3B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целях обеспечения прохода (вы</w:t>
      </w:r>
      <w:r w:rsidR="002C37A9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хода) учащихся (воспитанников), </w:t>
      </w:r>
      <w:r w:rsidR="00E07CA5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сотрудников и посетителей в </w:t>
      </w:r>
      <w:r w:rsidR="00F06F43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арендуемые </w:t>
      </w:r>
      <w:r w:rsidR="00E07CA5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помещения</w:t>
      </w:r>
      <w:r w:rsidR="00060A3B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</w:t>
      </w:r>
      <w:r w:rsidR="006D53CB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Школы</w:t>
      </w:r>
      <w:r w:rsidR="00060A3B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, вноса (выноса) материальных ценнос</w:t>
      </w:r>
      <w:r w:rsidR="00E07CA5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тей, исключающих несанкционированное проникновение граждан </w:t>
      </w:r>
      <w:r w:rsidR="00060A3B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и посторонних предметов</w:t>
      </w:r>
      <w:r w:rsidR="00E07CA5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 в </w:t>
      </w:r>
      <w:r w:rsidR="00F06F43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арендуемые </w:t>
      </w:r>
      <w:r w:rsidR="00E07CA5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помещения</w:t>
      </w:r>
      <w:r w:rsidR="002C37A9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</w:t>
      </w:r>
      <w:r w:rsidR="006D53CB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Школы</w:t>
      </w:r>
      <w:r w:rsidR="00060A3B" w:rsidRPr="00A0441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.</w:t>
      </w:r>
    </w:p>
    <w:p w:rsidR="00060A3B" w:rsidRPr="00E157DA" w:rsidRDefault="005430F3" w:rsidP="00B81E63">
      <w:pPr>
        <w:pStyle w:val="a6"/>
        <w:shd w:val="clear" w:color="auto" w:fill="auto"/>
        <w:tabs>
          <w:tab w:val="left" w:pos="896"/>
        </w:tabs>
        <w:ind w:left="1080" w:hanging="360"/>
        <w:rPr>
          <w:rFonts w:asciiTheme="minorHAnsi" w:hAnsiTheme="minorHAnsi" w:cs="Times New Roman"/>
          <w:b w:val="0"/>
          <w:sz w:val="24"/>
          <w:szCs w:val="24"/>
        </w:rPr>
      </w:pP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1.2. </w:t>
      </w:r>
      <w:proofErr w:type="spellStart"/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Внутриобъектовый</w:t>
      </w:r>
      <w:proofErr w:type="spellEnd"/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режим устанавливается в целях обеспечения мероприятий и правил, выполн</w:t>
      </w:r>
      <w:r w:rsidR="002C37A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яемых </w:t>
      </w:r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лицами, находящимися в </w:t>
      </w:r>
      <w:r w:rsidR="00F06F4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арендуемые </w:t>
      </w:r>
      <w:r w:rsidR="006D53CB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помещениях Школы</w:t>
      </w:r>
      <w:r w:rsidR="002C37A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, в соответствии с требованиями </w:t>
      </w:r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внутреннего распорядка и пожарной безопасности.</w:t>
      </w:r>
      <w:r w:rsidR="00E5421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</w:t>
      </w:r>
    </w:p>
    <w:p w:rsidR="00060A3B" w:rsidRPr="00E157DA" w:rsidRDefault="005430F3" w:rsidP="00B81E63">
      <w:pPr>
        <w:pStyle w:val="a6"/>
        <w:shd w:val="clear" w:color="auto" w:fill="auto"/>
        <w:tabs>
          <w:tab w:val="left" w:pos="896"/>
        </w:tabs>
        <w:ind w:left="1080" w:hanging="360"/>
        <w:rPr>
          <w:rFonts w:asciiTheme="minorHAnsi" w:hAnsiTheme="minorHAnsi" w:cs="Times New Roman"/>
          <w:b w:val="0"/>
          <w:sz w:val="24"/>
          <w:szCs w:val="24"/>
        </w:rPr>
      </w:pP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1.3. </w:t>
      </w:r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Организация и контроль за соблюдением пропускного режима возл</w:t>
      </w:r>
      <w:r w:rsidR="002C37A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агаются на должностное л</w:t>
      </w:r>
      <w:r w:rsidR="00F06F4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ицо Школы</w:t>
      </w:r>
      <w:r w:rsidR="006D53CB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, на которое в</w:t>
      </w:r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соответствии с приказом руководит</w:t>
      </w:r>
      <w:r w:rsidR="00F06F4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еля Школы</w:t>
      </w:r>
      <w:r w:rsidR="002C37A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</w:t>
      </w:r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возложена ответственность за безопасность, а его непосредственное выполнение — на </w:t>
      </w:r>
      <w:r w:rsidR="002C37A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охранников охранной орга</w:t>
      </w:r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низации </w:t>
      </w:r>
      <w:r w:rsidR="00E54219" w:rsidRPr="00B81E63">
        <w:rPr>
          <w:rFonts w:asciiTheme="minorHAnsi" w:hAnsiTheme="minorHAnsi" w:cs="Times New Roman"/>
          <w:b w:val="0"/>
          <w:sz w:val="24"/>
          <w:szCs w:val="24"/>
        </w:rPr>
        <w:t>ООО ОП «</w:t>
      </w:r>
      <w:r w:rsidR="00E54219" w:rsidRPr="00B81E63">
        <w:rPr>
          <w:rFonts w:asciiTheme="minorHAnsi" w:hAnsiTheme="minorHAnsi" w:cs="Times New Roman"/>
          <w:b w:val="0"/>
          <w:sz w:val="24"/>
          <w:szCs w:val="24"/>
          <w:lang w:val="en-US"/>
        </w:rPr>
        <w:t>III</w:t>
      </w:r>
      <w:r w:rsidR="00F86EB0">
        <w:rPr>
          <w:rFonts w:asciiTheme="minorHAnsi" w:hAnsiTheme="minorHAnsi" w:cs="Times New Roman"/>
          <w:b w:val="0"/>
          <w:sz w:val="24"/>
          <w:szCs w:val="24"/>
        </w:rPr>
        <w:t xml:space="preserve"> - ОТДЕЛЕНИЕ</w:t>
      </w:r>
      <w:r w:rsidR="00E54219" w:rsidRPr="00B81E63">
        <w:rPr>
          <w:rFonts w:asciiTheme="minorHAnsi" w:hAnsiTheme="minorHAnsi" w:cs="Times New Roman"/>
          <w:b w:val="0"/>
          <w:sz w:val="24"/>
          <w:szCs w:val="24"/>
        </w:rPr>
        <w:t>»</w:t>
      </w:r>
      <w:r w:rsidR="00060A3B" w:rsidRPr="00B81E63">
        <w:rPr>
          <w:rStyle w:val="1"/>
          <w:rFonts w:asciiTheme="minorHAnsi" w:hAnsiTheme="minorHAnsi" w:cs="Times New Roman"/>
          <w:b/>
          <w:bCs/>
          <w:color w:val="000000"/>
          <w:sz w:val="24"/>
          <w:szCs w:val="24"/>
        </w:rPr>
        <w:t>,</w:t>
      </w:r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</w:t>
      </w:r>
      <w:r w:rsidR="006D53CB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осуществляющих охранные функции </w:t>
      </w:r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на объекте </w:t>
      </w:r>
      <w:r w:rsidR="006D53CB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- АНО СОШ «РОСТОК»</w:t>
      </w:r>
      <w:proofErr w:type="gramStart"/>
      <w:r w:rsidR="00F06F4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</w:t>
      </w:r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.</w:t>
      </w:r>
      <w:proofErr w:type="gramEnd"/>
      <w:r w:rsidR="00F06F4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</w:t>
      </w:r>
    </w:p>
    <w:p w:rsidR="00E54219" w:rsidRPr="00B81E63" w:rsidRDefault="00391DFD" w:rsidP="00B81E63">
      <w:pPr>
        <w:pStyle w:val="a6"/>
        <w:shd w:val="clear" w:color="auto" w:fill="auto"/>
        <w:ind w:left="1080" w:hanging="360"/>
        <w:rPr>
          <w:rFonts w:asciiTheme="minorHAnsi" w:hAnsiTheme="minorHAnsi" w:cs="Times New Roman"/>
          <w:b w:val="0"/>
          <w:color w:val="000000"/>
          <w:sz w:val="24"/>
          <w:szCs w:val="24"/>
          <w:shd w:val="clear" w:color="auto" w:fill="FFFFFF"/>
        </w:rPr>
      </w:pP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</w:t>
      </w:r>
      <w:r w:rsidR="006764A1" w:rsidRPr="0061082B">
        <w:rPr>
          <w:rFonts w:asciiTheme="minorHAnsi" w:hAnsiTheme="minorHAnsi" w:cs="Times New Roman"/>
          <w:b w:val="0"/>
          <w:sz w:val="22"/>
          <w:szCs w:val="22"/>
        </w:rPr>
        <w:t xml:space="preserve"> </w:t>
      </w:r>
      <w:r w:rsidR="00B81E63">
        <w:rPr>
          <w:rFonts w:asciiTheme="minorHAnsi" w:hAnsiTheme="minorHAnsi" w:cs="Times New Roman"/>
          <w:b w:val="0"/>
          <w:sz w:val="22"/>
          <w:szCs w:val="22"/>
        </w:rPr>
        <w:t xml:space="preserve">              </w:t>
      </w:r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При необходимости в цепях организации и </w:t>
      </w:r>
      <w:proofErr w:type="gramStart"/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контроля за</w:t>
      </w:r>
      <w:proofErr w:type="gramEnd"/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соблюдением пропускного и </w:t>
      </w:r>
      <w:proofErr w:type="spellStart"/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в</w:t>
      </w:r>
      <w:r w:rsidR="002C37A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нутриобъектового</w:t>
      </w:r>
      <w:proofErr w:type="spellEnd"/>
      <w:r w:rsidR="002C37A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режи</w:t>
      </w:r>
      <w:r w:rsidR="00F06F4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мов,</w:t>
      </w:r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а также учебно-воспитательного процесса и внутреннего распорядке дня из </w:t>
      </w:r>
      <w:r w:rsidR="002C37A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числа заместителей руководителя </w:t>
      </w:r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образовательной организации и сотрудников назначается дежурный администратор в соответствии с графиком.</w:t>
      </w:r>
    </w:p>
    <w:p w:rsidR="00060A3B" w:rsidRPr="00E157DA" w:rsidRDefault="005430F3" w:rsidP="00B81E63">
      <w:pPr>
        <w:pStyle w:val="a6"/>
        <w:shd w:val="clear" w:color="auto" w:fill="auto"/>
        <w:tabs>
          <w:tab w:val="left" w:pos="905"/>
        </w:tabs>
        <w:ind w:left="1080" w:hanging="360"/>
        <w:rPr>
          <w:rFonts w:asciiTheme="minorHAnsi" w:hAnsiTheme="minorHAnsi" w:cs="Times New Roman"/>
          <w:b w:val="0"/>
          <w:sz w:val="24"/>
          <w:szCs w:val="24"/>
        </w:rPr>
      </w:pP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1.4. </w:t>
      </w:r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Требования настоящего Положения распространяются в полном объеме</w:t>
      </w:r>
      <w:r w:rsidR="002C37A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на руководителей и сотрудников </w:t>
      </w:r>
      <w:r w:rsidR="0061082B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Школы</w:t>
      </w:r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и доводятся до них под роспись, а на учащихся (</w:t>
      </w:r>
      <w:r w:rsidR="002C37A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воспитанников) распространяются </w:t>
      </w:r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в части, их касающейся.</w:t>
      </w:r>
    </w:p>
    <w:p w:rsidR="00060A3B" w:rsidRPr="00E54219" w:rsidRDefault="005430F3" w:rsidP="00B81E63">
      <w:pPr>
        <w:pStyle w:val="a6"/>
        <w:shd w:val="clear" w:color="auto" w:fill="auto"/>
        <w:tabs>
          <w:tab w:val="left" w:pos="905"/>
        </w:tabs>
        <w:ind w:left="1080" w:hanging="360"/>
        <w:jc w:val="both"/>
        <w:rPr>
          <w:rFonts w:asciiTheme="minorHAnsi" w:hAnsiTheme="minorHAnsi" w:cs="Times New Roman"/>
          <w:b w:val="0"/>
          <w:sz w:val="24"/>
          <w:szCs w:val="24"/>
        </w:rPr>
      </w:pP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1.5. </w:t>
      </w:r>
      <w:r w:rsidR="00F06F43" w:rsidRPr="00E5421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Стационарный  пост</w:t>
      </w:r>
      <w:r w:rsidR="00060A3B" w:rsidRPr="00E5421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охраны (р</w:t>
      </w:r>
      <w:r w:rsidR="00F06F43" w:rsidRPr="00E5421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абочие места охранника) оборудуе</w:t>
      </w:r>
      <w:r w:rsidR="00060A3B" w:rsidRPr="00E5421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тся</w:t>
      </w:r>
      <w:r w:rsidR="00F06F43" w:rsidRPr="00E5421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около главного входа в здание арендодателя </w:t>
      </w:r>
      <w:r w:rsidR="00060A3B" w:rsidRPr="00E5421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(либо в ином установленном месте) и оснащаются па</w:t>
      </w:r>
      <w:r w:rsidR="002C37A9" w:rsidRPr="00E5421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кетом документов по организации </w:t>
      </w:r>
      <w:r w:rsidR="00060A3B" w:rsidRPr="00E5421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пропускного и </w:t>
      </w:r>
      <w:proofErr w:type="spellStart"/>
      <w:r w:rsidR="00060A3B" w:rsidRPr="00E5421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внутриобъектового</w:t>
      </w:r>
      <w:proofErr w:type="spellEnd"/>
      <w:r w:rsidR="00060A3B" w:rsidRPr="00E5421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режимов, в том числе образцами пропусков, индикаторами технически</w:t>
      </w:r>
      <w:r w:rsidR="002C37A9" w:rsidRPr="00E5421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х средств </w:t>
      </w:r>
      <w:r w:rsidR="00060A3B" w:rsidRPr="00E5421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охраны и постовой документацией.</w:t>
      </w:r>
      <w:r w:rsidR="00E54219" w:rsidRPr="00E54219">
        <w:rPr>
          <w:rStyle w:val="1"/>
          <w:b/>
          <w:bCs/>
          <w:color w:val="000000"/>
        </w:rPr>
        <w:t xml:space="preserve"> </w:t>
      </w:r>
    </w:p>
    <w:p w:rsidR="00060A3B" w:rsidRPr="00E54219" w:rsidRDefault="005430F3" w:rsidP="00B81E63">
      <w:pPr>
        <w:pStyle w:val="a6"/>
        <w:shd w:val="clear" w:color="auto" w:fill="auto"/>
        <w:tabs>
          <w:tab w:val="left" w:pos="896"/>
        </w:tabs>
        <w:ind w:left="1080" w:hanging="360"/>
        <w:jc w:val="both"/>
        <w:rPr>
          <w:rFonts w:asciiTheme="minorHAnsi" w:hAnsiTheme="minorHAnsi" w:cs="Times New Roman"/>
          <w:b w:val="0"/>
          <w:sz w:val="24"/>
          <w:szCs w:val="24"/>
        </w:rPr>
      </w:pP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1.6. </w:t>
      </w:r>
      <w:r w:rsidR="00060A3B" w:rsidRPr="00E5421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Входные двери, запасные выходы </w:t>
      </w:r>
      <w:r w:rsidR="00BD2CAD" w:rsidRPr="00E5421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здания Арендодателя </w:t>
      </w:r>
      <w:r w:rsidR="00060A3B" w:rsidRPr="00E5421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оборудуются </w:t>
      </w:r>
      <w:r w:rsidR="00BD2CAD" w:rsidRPr="00E5421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им в соответствии с его нормативными актами. Входы в арендуемые помещения оборудованы специальными дверями и </w:t>
      </w:r>
      <w:r w:rsidR="00060A3B" w:rsidRPr="00E5421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прочными запорами </w:t>
      </w:r>
      <w:r w:rsidR="00BD2CAD" w:rsidRPr="00E5421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с системой видеонаблюдения и </w:t>
      </w:r>
      <w:proofErr w:type="spellStart"/>
      <w:r w:rsidR="00BD2CAD" w:rsidRPr="00E5421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видиорегистрации</w:t>
      </w:r>
      <w:proofErr w:type="spellEnd"/>
      <w:r w:rsidR="00BD2CAD" w:rsidRPr="00E5421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. </w:t>
      </w:r>
      <w:r w:rsidR="00060A3B" w:rsidRPr="00E5421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Запасные </w:t>
      </w:r>
      <w:r w:rsidR="00BD2CAD" w:rsidRPr="00E5421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(эвакуационные) </w:t>
      </w:r>
      <w:r w:rsidR="00060A3B" w:rsidRPr="00E5421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выходы </w:t>
      </w:r>
      <w:r w:rsidR="00BD2CAD" w:rsidRPr="00E5421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из арендованных помещений в помещения арендодателя </w:t>
      </w:r>
      <w:r w:rsidR="00060A3B" w:rsidRPr="00E5421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открываются с разрешения руководителя образо</w:t>
      </w:r>
      <w:r w:rsidR="002C37A9" w:rsidRPr="00E5421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вательной организации, </w:t>
      </w:r>
      <w:r w:rsidR="002C37A9" w:rsidRPr="00E5421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lastRenderedPageBreak/>
        <w:t xml:space="preserve">лица, на </w:t>
      </w:r>
      <w:r w:rsidR="00060A3B" w:rsidRPr="00E5421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которое в соответствии с приказом образовательной организации возложена ответ</w:t>
      </w:r>
      <w:r w:rsidR="00BD2CAD" w:rsidRPr="00E5421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ственность за безопасность, а в </w:t>
      </w:r>
      <w:r w:rsidR="00060A3B" w:rsidRPr="00E5421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их отсутствие — с разрешения дежурного администратора.</w:t>
      </w:r>
      <w:r w:rsidR="00E54219" w:rsidRPr="00E5421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 </w:t>
      </w:r>
    </w:p>
    <w:p w:rsidR="00060A3B" w:rsidRPr="00E157DA" w:rsidRDefault="005430F3" w:rsidP="00B81E63">
      <w:pPr>
        <w:pStyle w:val="a6"/>
        <w:shd w:val="clear" w:color="auto" w:fill="auto"/>
        <w:tabs>
          <w:tab w:val="left" w:pos="885"/>
        </w:tabs>
        <w:ind w:left="1080" w:hanging="360"/>
        <w:rPr>
          <w:rFonts w:asciiTheme="minorHAnsi" w:hAnsiTheme="minorHAnsi" w:cs="Times New Roman"/>
          <w:b w:val="0"/>
          <w:sz w:val="24"/>
          <w:szCs w:val="24"/>
        </w:rPr>
      </w:pP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1.7. </w:t>
      </w:r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Эвакуационные выходы</w:t>
      </w:r>
      <w:r w:rsidR="00105EED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из здания  обо</w:t>
      </w:r>
      <w:r w:rsidR="0010185E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рудо</w:t>
      </w:r>
      <w:r w:rsidR="00105EED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ваны</w:t>
      </w:r>
      <w:r w:rsidR="00E5421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легко</w:t>
      </w:r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открываемыми изнутри прочными запорами и замками.</w:t>
      </w:r>
    </w:p>
    <w:p w:rsidR="00060A3B" w:rsidRPr="00E157DA" w:rsidRDefault="005430F3" w:rsidP="00B81E63">
      <w:pPr>
        <w:pStyle w:val="a6"/>
        <w:shd w:val="clear" w:color="auto" w:fill="auto"/>
        <w:tabs>
          <w:tab w:val="left" w:pos="905"/>
        </w:tabs>
        <w:spacing w:line="286" w:lineRule="auto"/>
        <w:ind w:left="1080" w:hanging="360"/>
        <w:rPr>
          <w:rFonts w:asciiTheme="minorHAnsi" w:hAnsiTheme="minorHAnsi" w:cs="Times New Roman"/>
          <w:b w:val="0"/>
          <w:sz w:val="24"/>
          <w:szCs w:val="24"/>
        </w:rPr>
      </w:pP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1.8. </w:t>
      </w:r>
      <w:proofErr w:type="gramStart"/>
      <w:r w:rsidR="00105EED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О</w:t>
      </w:r>
      <w:proofErr w:type="gramEnd"/>
      <w:r w:rsidR="00105EED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в</w:t>
      </w:r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се</w:t>
      </w:r>
      <w:r w:rsidR="00105EED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х работах</w:t>
      </w:r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при </w:t>
      </w:r>
      <w:r w:rsidR="00105EED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ремонте</w:t>
      </w:r>
      <w:r w:rsidR="002C37A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</w:t>
      </w:r>
      <w:r w:rsidR="00105EED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электросетей арендуемых </w:t>
      </w:r>
      <w:r w:rsidR="002C37A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помещений </w:t>
      </w:r>
      <w:r w:rsidR="00105EED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школы</w:t>
      </w:r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</w:t>
      </w:r>
      <w:r w:rsidR="00105EED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информируется руководство</w:t>
      </w:r>
      <w:r w:rsidR="002C37A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охранной органи</w:t>
      </w:r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зации.</w:t>
      </w:r>
      <w:r w:rsidR="00E5421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 </w:t>
      </w:r>
    </w:p>
    <w:p w:rsidR="00060A3B" w:rsidRPr="00105EED" w:rsidRDefault="005430F3" w:rsidP="00B81E63">
      <w:pPr>
        <w:pStyle w:val="a6"/>
        <w:shd w:val="clear" w:color="auto" w:fill="auto"/>
        <w:tabs>
          <w:tab w:val="left" w:pos="750"/>
        </w:tabs>
        <w:ind w:left="1080" w:hanging="360"/>
        <w:jc w:val="center"/>
        <w:rPr>
          <w:rFonts w:asciiTheme="minorHAnsi" w:hAnsiTheme="minorHAnsi" w:cs="Times New Roman"/>
          <w:b w:val="0"/>
          <w:sz w:val="24"/>
          <w:szCs w:val="24"/>
        </w:rPr>
      </w:pPr>
      <w:r>
        <w:rPr>
          <w:rStyle w:val="1"/>
          <w:rFonts w:asciiTheme="minorHAnsi" w:hAnsiTheme="minorHAnsi" w:cs="Times New Roman"/>
          <w:b/>
          <w:bCs/>
          <w:color w:val="000000"/>
          <w:sz w:val="24"/>
          <w:szCs w:val="24"/>
        </w:rPr>
        <w:t xml:space="preserve">2. </w:t>
      </w:r>
      <w:r w:rsidR="00060A3B" w:rsidRPr="00105EED">
        <w:rPr>
          <w:rStyle w:val="1"/>
          <w:rFonts w:asciiTheme="minorHAnsi" w:hAnsiTheme="minorHAnsi" w:cs="Times New Roman"/>
          <w:b/>
          <w:bCs/>
          <w:color w:val="000000"/>
          <w:sz w:val="24"/>
          <w:szCs w:val="24"/>
        </w:rPr>
        <w:t>Порядок пропуска (прохода) в здания и на территорию учащихся (воспитанников), сотрудников</w:t>
      </w:r>
      <w:r w:rsidR="002C37A9" w:rsidRPr="00105EED">
        <w:rPr>
          <w:rFonts w:asciiTheme="minorHAnsi" w:hAnsiTheme="minorHAnsi" w:cs="Times New Roman"/>
          <w:b w:val="0"/>
          <w:sz w:val="24"/>
          <w:szCs w:val="24"/>
        </w:rPr>
        <w:t xml:space="preserve"> </w:t>
      </w:r>
      <w:r w:rsidR="00060A3B" w:rsidRPr="00105EED">
        <w:rPr>
          <w:rStyle w:val="1"/>
          <w:rFonts w:asciiTheme="minorHAnsi" w:hAnsiTheme="minorHAnsi" w:cs="Times New Roman"/>
          <w:b/>
          <w:bCs/>
          <w:color w:val="000000"/>
          <w:sz w:val="24"/>
          <w:szCs w:val="24"/>
        </w:rPr>
        <w:t>и иных посетителей</w:t>
      </w:r>
    </w:p>
    <w:p w:rsidR="00060A3B" w:rsidRPr="00E157DA" w:rsidRDefault="00060A3B" w:rsidP="00B81E63">
      <w:pPr>
        <w:pStyle w:val="a6"/>
        <w:numPr>
          <w:ilvl w:val="1"/>
          <w:numId w:val="15"/>
        </w:numPr>
        <w:shd w:val="clear" w:color="auto" w:fill="auto"/>
        <w:tabs>
          <w:tab w:val="left" w:pos="869"/>
        </w:tabs>
        <w:ind w:left="1080" w:hanging="360"/>
        <w:rPr>
          <w:rFonts w:asciiTheme="minorHAnsi" w:hAnsiTheme="minorHAnsi" w:cs="Times New Roman"/>
          <w:b w:val="0"/>
          <w:sz w:val="24"/>
          <w:szCs w:val="24"/>
        </w:rPr>
      </w:pP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Проход в здание </w:t>
      </w:r>
      <w:r w:rsidR="00105EED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арендодателя и выход из него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осущест</w:t>
      </w:r>
      <w:r w:rsidR="002C37A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вляются только через </w:t>
      </w:r>
      <w:r w:rsidR="00105EED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центральный вход, оборудованный </w:t>
      </w:r>
      <w:r w:rsidR="002C37A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стационар</w:t>
      </w:r>
      <w:r w:rsidR="00105EED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ным постом охраны и  при необходимости через другие входы по его разрешению и под его контролем.</w:t>
      </w:r>
      <w:r w:rsidR="00E5421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 </w:t>
      </w:r>
    </w:p>
    <w:p w:rsidR="00060A3B" w:rsidRPr="00061B01" w:rsidRDefault="00060A3B" w:rsidP="00B81E63">
      <w:pPr>
        <w:pStyle w:val="a6"/>
        <w:numPr>
          <w:ilvl w:val="1"/>
          <w:numId w:val="15"/>
        </w:numPr>
        <w:shd w:val="clear" w:color="auto" w:fill="auto"/>
        <w:tabs>
          <w:tab w:val="left" w:pos="887"/>
        </w:tabs>
        <w:ind w:left="1080" w:hanging="360"/>
        <w:rPr>
          <w:rFonts w:asciiTheme="minorHAnsi" w:hAnsiTheme="minorHAnsi"/>
          <w:sz w:val="24"/>
          <w:szCs w:val="24"/>
        </w:rPr>
      </w:pP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Учащиеся (во</w:t>
      </w:r>
      <w:r w:rsidR="0010185E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спи</w:t>
      </w:r>
      <w:r w:rsidR="00061B01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танники) допускаются в  Школу</w:t>
      </w:r>
      <w:r w:rsidR="002C37A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в установленное распо</w:t>
      </w:r>
      <w:r w:rsidR="0010185E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рядком время под контролем дежурного администратора, а в здание – под контролем  охранника  на стационарном посту охраны</w:t>
      </w:r>
      <w:r w:rsidR="0010185E" w:rsidRPr="00061B01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. </w:t>
      </w:r>
      <w:r w:rsidR="00E54219" w:rsidRPr="00061B01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</w:t>
      </w:r>
      <w:r w:rsidR="00E54219" w:rsidRPr="00061B01">
        <w:rPr>
          <w:rStyle w:val="1"/>
          <w:rFonts w:asciiTheme="minorHAnsi" w:hAnsiTheme="minorHAnsi"/>
          <w:bCs/>
          <w:color w:val="000000"/>
          <w:sz w:val="24"/>
          <w:szCs w:val="24"/>
        </w:rPr>
        <w:t>Учащиеся, прибывшие вне установленного времени, допускаются в</w:t>
      </w:r>
      <w:r w:rsidR="00061B01">
        <w:rPr>
          <w:rStyle w:val="1"/>
          <w:rFonts w:asciiTheme="minorHAnsi" w:hAnsiTheme="minorHAnsi"/>
          <w:bCs/>
          <w:color w:val="000000"/>
          <w:sz w:val="24"/>
          <w:szCs w:val="24"/>
        </w:rPr>
        <w:t xml:space="preserve"> </w:t>
      </w:r>
      <w:r w:rsidR="00E54219" w:rsidRPr="00061B01">
        <w:rPr>
          <w:rStyle w:val="1"/>
          <w:rFonts w:asciiTheme="minorHAnsi" w:hAnsiTheme="minorHAnsi"/>
          <w:bCs/>
          <w:color w:val="000000"/>
          <w:sz w:val="24"/>
          <w:szCs w:val="24"/>
        </w:rPr>
        <w:t>образовательную организацию с разрешения руководителя образовательной организации либо дежурного администратора.</w:t>
      </w:r>
    </w:p>
    <w:p w:rsidR="00060A3B" w:rsidRPr="00061B01" w:rsidRDefault="00060A3B" w:rsidP="00B81E63">
      <w:pPr>
        <w:pStyle w:val="a6"/>
        <w:numPr>
          <w:ilvl w:val="1"/>
          <w:numId w:val="15"/>
        </w:numPr>
        <w:shd w:val="clear" w:color="auto" w:fill="auto"/>
        <w:tabs>
          <w:tab w:val="left" w:pos="896"/>
        </w:tabs>
        <w:ind w:left="1080" w:hanging="360"/>
        <w:jc w:val="both"/>
        <w:rPr>
          <w:rFonts w:asciiTheme="minorHAnsi" w:hAnsiTheme="minorHAnsi" w:cs="Times New Roman"/>
          <w:b w:val="0"/>
          <w:sz w:val="24"/>
          <w:szCs w:val="24"/>
        </w:rPr>
      </w:pPr>
      <w:r w:rsidRPr="00061B01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Массовый пропуск учащихся (воспитанников) в </w:t>
      </w:r>
      <w:r w:rsidR="00061B01" w:rsidRPr="00061B01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Школу</w:t>
      </w:r>
      <w:r w:rsidR="002C37A9" w:rsidRPr="00061B01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до </w:t>
      </w:r>
      <w:r w:rsidRPr="00061B01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начала занятий, после их окончания или на переменах</w:t>
      </w:r>
      <w:r w:rsidR="0010185E" w:rsidRPr="00061B01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осуществляется под кон</w:t>
      </w:r>
      <w:r w:rsidR="00061B01" w:rsidRPr="00061B01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тролем дежурного администратора и </w:t>
      </w:r>
      <w:r w:rsidR="0010185E" w:rsidRPr="00061B01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 охранника  на стационарном посту охраны</w:t>
      </w:r>
      <w:r w:rsidRPr="00061B01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. В период проведения заня</w:t>
      </w:r>
      <w:r w:rsidR="0010185E" w:rsidRPr="00061B01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тий учащиеся допускаются в Школу</w:t>
      </w:r>
      <w:r w:rsidRPr="00061B01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и выходят с разрешения </w:t>
      </w:r>
      <w:r w:rsidR="00701B15" w:rsidRPr="00061B01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директора, зам. директора, а в их отсутствие - </w:t>
      </w:r>
      <w:r w:rsidRPr="00061B01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дежурного администратора.</w:t>
      </w:r>
      <w:r w:rsidR="00061B01" w:rsidRPr="00061B01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</w:t>
      </w:r>
    </w:p>
    <w:p w:rsidR="00061B01" w:rsidRPr="005430F3" w:rsidRDefault="00060A3B" w:rsidP="00B81E63">
      <w:pPr>
        <w:pStyle w:val="a6"/>
        <w:numPr>
          <w:ilvl w:val="1"/>
          <w:numId w:val="15"/>
        </w:numPr>
        <w:shd w:val="clear" w:color="auto" w:fill="auto"/>
        <w:tabs>
          <w:tab w:val="left" w:pos="905"/>
        </w:tabs>
        <w:ind w:left="1080" w:hanging="360"/>
        <w:rPr>
          <w:rFonts w:asciiTheme="minorHAnsi" w:hAnsiTheme="minorHAnsi"/>
          <w:sz w:val="24"/>
          <w:szCs w:val="24"/>
        </w:rPr>
      </w:pP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Сотрудники образовательной организации допускаются в </w:t>
      </w:r>
      <w:r w:rsidR="00061B01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 Школу</w:t>
      </w:r>
      <w:r w:rsidR="00701B15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 под контролем дежурного администратора, а в здание – под контролем  охранника</w:t>
      </w:r>
      <w:r w:rsidR="00061B01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 на стационарном посту охраны</w:t>
      </w:r>
      <w:r w:rsidR="00061B01">
        <w:rPr>
          <w:rStyle w:val="1"/>
          <w:b/>
          <w:bCs/>
          <w:color w:val="000000"/>
        </w:rPr>
        <w:t xml:space="preserve"> </w:t>
      </w:r>
      <w:r w:rsidR="00061B01" w:rsidRPr="005430F3">
        <w:rPr>
          <w:rStyle w:val="1"/>
          <w:rFonts w:asciiTheme="minorHAnsi" w:hAnsiTheme="minorHAnsi"/>
          <w:bCs/>
          <w:color w:val="000000"/>
          <w:sz w:val="24"/>
          <w:szCs w:val="24"/>
        </w:rPr>
        <w:t>по проп</w:t>
      </w:r>
      <w:r w:rsidR="005430F3">
        <w:rPr>
          <w:rStyle w:val="1"/>
          <w:rFonts w:asciiTheme="minorHAnsi" w:hAnsiTheme="minorHAnsi"/>
          <w:bCs/>
          <w:color w:val="000000"/>
          <w:sz w:val="24"/>
          <w:szCs w:val="24"/>
        </w:rPr>
        <w:t>ускам либо по спискам, заверен</w:t>
      </w:r>
      <w:r w:rsidR="00061B01" w:rsidRPr="005430F3">
        <w:rPr>
          <w:rStyle w:val="1"/>
          <w:rFonts w:asciiTheme="minorHAnsi" w:hAnsiTheme="minorHAnsi"/>
          <w:bCs/>
          <w:color w:val="000000"/>
          <w:sz w:val="24"/>
          <w:szCs w:val="24"/>
        </w:rPr>
        <w:t>ным подписью руководителя и печатью образовательной организации, при пре</w:t>
      </w:r>
      <w:r w:rsidR="005430F3">
        <w:rPr>
          <w:rStyle w:val="1"/>
          <w:rFonts w:asciiTheme="minorHAnsi" w:hAnsiTheme="minorHAnsi"/>
          <w:bCs/>
          <w:color w:val="000000"/>
          <w:sz w:val="24"/>
          <w:szCs w:val="24"/>
        </w:rPr>
        <w:t>дъявлении документа, удостоверя</w:t>
      </w:r>
      <w:r w:rsidR="00061B01" w:rsidRPr="005430F3">
        <w:rPr>
          <w:rStyle w:val="1"/>
          <w:rFonts w:asciiTheme="minorHAnsi" w:hAnsiTheme="minorHAnsi"/>
          <w:bCs/>
          <w:color w:val="000000"/>
          <w:sz w:val="24"/>
          <w:szCs w:val="24"/>
        </w:rPr>
        <w:t>ющего личность.</w:t>
      </w:r>
    </w:p>
    <w:p w:rsidR="00060A3B" w:rsidRPr="00701B15" w:rsidRDefault="00060A3B" w:rsidP="00B81E63">
      <w:pPr>
        <w:pStyle w:val="a6"/>
        <w:shd w:val="clear" w:color="auto" w:fill="auto"/>
        <w:tabs>
          <w:tab w:val="left" w:pos="905"/>
        </w:tabs>
        <w:ind w:left="1080" w:hanging="360"/>
        <w:rPr>
          <w:rFonts w:asciiTheme="minorHAnsi" w:hAnsiTheme="minorHAnsi" w:cs="Times New Roman"/>
          <w:b w:val="0"/>
          <w:sz w:val="24"/>
          <w:szCs w:val="24"/>
        </w:rPr>
      </w:pPr>
    </w:p>
    <w:p w:rsidR="00060A3B" w:rsidRPr="00E157DA" w:rsidRDefault="00060A3B" w:rsidP="00B81E63">
      <w:pPr>
        <w:pStyle w:val="a6"/>
        <w:numPr>
          <w:ilvl w:val="1"/>
          <w:numId w:val="15"/>
        </w:numPr>
        <w:shd w:val="clear" w:color="auto" w:fill="auto"/>
        <w:tabs>
          <w:tab w:val="left" w:pos="905"/>
        </w:tabs>
        <w:ind w:left="1080" w:hanging="360"/>
        <w:rPr>
          <w:rFonts w:asciiTheme="minorHAnsi" w:hAnsiTheme="minorHAnsi" w:cs="Times New Roman"/>
          <w:b w:val="0"/>
          <w:sz w:val="24"/>
          <w:szCs w:val="24"/>
        </w:rPr>
      </w:pP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В нерабочее время, праздничные и выходные дни беспрепятственно доп</w:t>
      </w:r>
      <w:r w:rsidR="00701B15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ускаются в здание и помещения Школы: директор Школы и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ли</w:t>
      </w:r>
      <w:r w:rsidR="00701B15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ца, которы</w:t>
      </w:r>
      <w:r w:rsidR="002C37A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е </w:t>
      </w:r>
      <w:r w:rsidR="00701B15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поданы им в списке на стационарный пост охраны.</w:t>
      </w:r>
      <w:r w:rsidR="00061B01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 </w:t>
      </w:r>
    </w:p>
    <w:p w:rsidR="00522762" w:rsidRPr="005430F3" w:rsidRDefault="00060A3B" w:rsidP="00B81E63">
      <w:pPr>
        <w:pStyle w:val="a6"/>
        <w:numPr>
          <w:ilvl w:val="1"/>
          <w:numId w:val="15"/>
        </w:numPr>
        <w:shd w:val="clear" w:color="auto" w:fill="auto"/>
        <w:tabs>
          <w:tab w:val="left" w:pos="905"/>
        </w:tabs>
        <w:ind w:left="1080" w:hanging="360"/>
        <w:rPr>
          <w:rStyle w:val="1"/>
          <w:rFonts w:asciiTheme="minorHAnsi" w:hAnsiTheme="minorHAnsi"/>
          <w:bCs/>
          <w:sz w:val="24"/>
          <w:szCs w:val="24"/>
          <w:shd w:val="clear" w:color="auto" w:fill="auto"/>
        </w:rPr>
      </w:pPr>
      <w:proofErr w:type="gramStart"/>
      <w:r w:rsidRPr="00C93604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При проведении родительских собраний, праздничных мероприятий </w:t>
      </w:r>
      <w:r w:rsidR="00522762" w:rsidRPr="00C93604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посетители (родители (законные представители</w:t>
      </w:r>
      <w:r w:rsidRPr="00C93604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)</w:t>
      </w:r>
      <w:r w:rsidR="00522762" w:rsidRPr="00C93604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учащихся (воспитанников) допускаются</w:t>
      </w:r>
      <w:r w:rsidRPr="00C93604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в </w:t>
      </w:r>
      <w:r w:rsidR="00522762" w:rsidRPr="00C93604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помещения школы под конт</w:t>
      </w:r>
      <w:r w:rsidR="00061B01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ролем дежурного администратора либо </w:t>
      </w:r>
      <w:r w:rsidR="00522762" w:rsidRPr="00C93604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классного руководителя, при необходимости - зам. директора, а в здание – под контролем  охранника  на стационарном посту охраны.</w:t>
      </w:r>
      <w:proofErr w:type="gramEnd"/>
      <w:r w:rsidR="00522762" w:rsidRPr="00C93604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</w:t>
      </w:r>
      <w:r w:rsidR="00061B01" w:rsidRPr="005430F3">
        <w:rPr>
          <w:rStyle w:val="1"/>
          <w:rFonts w:asciiTheme="minorHAnsi" w:hAnsiTheme="minorHAnsi"/>
          <w:bCs/>
          <w:color w:val="000000"/>
          <w:sz w:val="24"/>
          <w:szCs w:val="24"/>
        </w:rPr>
        <w:t>Посетители из числа родителей (законных представителей)</w:t>
      </w:r>
      <w:r w:rsidR="005430F3">
        <w:rPr>
          <w:rStyle w:val="1"/>
          <w:rFonts w:asciiTheme="minorHAnsi" w:hAnsiTheme="minorHAnsi"/>
          <w:bCs/>
          <w:color w:val="000000"/>
          <w:sz w:val="24"/>
          <w:szCs w:val="24"/>
        </w:rPr>
        <w:t xml:space="preserve"> учащихся (воспитанников) могут </w:t>
      </w:r>
      <w:r w:rsidR="00061B01" w:rsidRPr="005430F3">
        <w:rPr>
          <w:rStyle w:val="1"/>
          <w:rFonts w:asciiTheme="minorHAnsi" w:hAnsiTheme="minorHAnsi"/>
          <w:bCs/>
          <w:color w:val="000000"/>
          <w:sz w:val="24"/>
          <w:szCs w:val="24"/>
        </w:rPr>
        <w:t>быть допущены в образовательную организацию при предъявлении пропуска и</w:t>
      </w:r>
      <w:r w:rsidR="005430F3">
        <w:rPr>
          <w:rStyle w:val="1"/>
          <w:rFonts w:asciiTheme="minorHAnsi" w:hAnsiTheme="minorHAnsi"/>
          <w:bCs/>
          <w:color w:val="000000"/>
          <w:sz w:val="24"/>
          <w:szCs w:val="24"/>
        </w:rPr>
        <w:t xml:space="preserve">х ребенка, являющегося учащимся (воспитанником) </w:t>
      </w:r>
      <w:r w:rsidR="00061B01" w:rsidRPr="005430F3">
        <w:rPr>
          <w:rStyle w:val="1"/>
          <w:rFonts w:asciiTheme="minorHAnsi" w:hAnsiTheme="minorHAnsi"/>
          <w:bCs/>
          <w:color w:val="000000"/>
          <w:sz w:val="24"/>
          <w:szCs w:val="24"/>
        </w:rPr>
        <w:t>образовательной организации, и документа, удостоверяющего личность.</w:t>
      </w:r>
    </w:p>
    <w:p w:rsidR="00060A3B" w:rsidRPr="005D66A6" w:rsidRDefault="00060A3B" w:rsidP="00B81E63">
      <w:pPr>
        <w:pStyle w:val="a6"/>
        <w:numPr>
          <w:ilvl w:val="1"/>
          <w:numId w:val="15"/>
        </w:numPr>
        <w:shd w:val="clear" w:color="auto" w:fill="auto"/>
        <w:tabs>
          <w:tab w:val="left" w:pos="905"/>
        </w:tabs>
        <w:ind w:left="1080" w:hanging="360"/>
        <w:jc w:val="both"/>
        <w:rPr>
          <w:rFonts w:asciiTheme="minorHAnsi" w:hAnsiTheme="minorHAnsi" w:cs="Times New Roman"/>
          <w:b w:val="0"/>
          <w:sz w:val="24"/>
          <w:szCs w:val="24"/>
        </w:rPr>
      </w:pPr>
      <w:r w:rsidRPr="005D66A6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Посетители из числа родителей (законных представителей) учащихся (воспитанников</w:t>
      </w:r>
      <w:r w:rsidR="002C37A9" w:rsidRPr="005D66A6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) ожидают своих </w:t>
      </w:r>
      <w:r w:rsidRPr="005D66A6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детей </w:t>
      </w:r>
      <w:r w:rsidR="001A44F9" w:rsidRPr="005D66A6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в фойе здания арендодателя, а  при необходимости </w:t>
      </w:r>
      <w:r w:rsidR="002C37A9" w:rsidRPr="005D66A6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в специально </w:t>
      </w:r>
      <w:r w:rsidR="002C37A9" w:rsidRPr="005D66A6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lastRenderedPageBreak/>
        <w:t xml:space="preserve">отведенных для </w:t>
      </w:r>
      <w:r w:rsidRPr="005D66A6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этого местах ожидания</w:t>
      </w:r>
      <w:r w:rsidR="001A44F9" w:rsidRPr="005D66A6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в рекреациях арендуемых помещений школы с разрешения директора или лица, на которое в </w:t>
      </w:r>
      <w:r w:rsidRPr="005D66A6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соот</w:t>
      </w:r>
      <w:r w:rsidR="001A44F9" w:rsidRPr="005D66A6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ветствии с приказом директора</w:t>
      </w:r>
      <w:r w:rsidRPr="005D66A6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возложена ответственнос</w:t>
      </w:r>
      <w:r w:rsidR="002C37A9" w:rsidRPr="005D66A6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ть за безопасность, либо дежур</w:t>
      </w:r>
      <w:r w:rsidRPr="005D66A6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ного администратора.</w:t>
      </w:r>
      <w:r w:rsidR="005D66A6" w:rsidRPr="005D66A6">
        <w:rPr>
          <w:rStyle w:val="1"/>
          <w:b/>
          <w:bCs/>
          <w:color w:val="000000"/>
        </w:rPr>
        <w:t xml:space="preserve"> </w:t>
      </w:r>
    </w:p>
    <w:p w:rsidR="00060A3B" w:rsidRPr="005D66A6" w:rsidRDefault="001703F5" w:rsidP="00B81E63">
      <w:pPr>
        <w:pStyle w:val="a6"/>
        <w:numPr>
          <w:ilvl w:val="1"/>
          <w:numId w:val="15"/>
        </w:numPr>
        <w:shd w:val="clear" w:color="auto" w:fill="auto"/>
        <w:tabs>
          <w:tab w:val="left" w:pos="905"/>
        </w:tabs>
        <w:ind w:left="1080" w:hanging="360"/>
        <w:jc w:val="both"/>
        <w:rPr>
          <w:rFonts w:asciiTheme="minorHAnsi" w:hAnsiTheme="minorHAnsi" w:cs="Times New Roman"/>
          <w:b w:val="0"/>
          <w:sz w:val="24"/>
          <w:szCs w:val="24"/>
        </w:rPr>
      </w:pPr>
      <w:proofErr w:type="gramStart"/>
      <w:r w:rsidRPr="005D66A6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На занятия в  кружках</w:t>
      </w:r>
      <w:r w:rsidR="001A44F9" w:rsidRPr="005D66A6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, по программам дополнительного образования и при </w:t>
      </w:r>
      <w:r w:rsidRPr="005D66A6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проведении</w:t>
      </w:r>
      <w:r w:rsidR="00060A3B" w:rsidRPr="005D66A6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внеклассных и внеур</w:t>
      </w:r>
      <w:r w:rsidR="002C37A9" w:rsidRPr="005D66A6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очных мероприятий </w:t>
      </w:r>
      <w:r w:rsidR="001A44F9" w:rsidRPr="005D66A6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обучающиеся, их родители (законные представители) </w:t>
      </w:r>
      <w:r w:rsidR="002C37A9" w:rsidRPr="005D66A6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допускаются в </w:t>
      </w:r>
      <w:r w:rsidR="001A44F9" w:rsidRPr="005D66A6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школу </w:t>
      </w:r>
      <w:r w:rsidR="00060A3B" w:rsidRPr="005D66A6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</w:t>
      </w:r>
      <w:r w:rsidR="00455130" w:rsidRPr="005D66A6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под контролем дежурного администратора,  учителя, ведущего кружек, секцию, программу дополнительного образования, группу продленного дня, а  при необходимости - зам. директора, а в здание – под контролем  охранника  на стационарном посту охраны или  при предъявлении пропусков в</w:t>
      </w:r>
      <w:r w:rsidR="00060A3B" w:rsidRPr="005D66A6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соответствии с</w:t>
      </w:r>
      <w:r w:rsidR="005D66A6" w:rsidRPr="005D66A6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расписанием</w:t>
      </w:r>
      <w:proofErr w:type="gramEnd"/>
      <w:r w:rsidR="005D66A6" w:rsidRPr="005D66A6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занятий и спис</w:t>
      </w:r>
      <w:r w:rsidR="002C37A9" w:rsidRPr="005D66A6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ками, </w:t>
      </w:r>
      <w:r w:rsidR="00060A3B" w:rsidRPr="005D66A6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заверенными руководителем образовательной</w:t>
      </w:r>
      <w:r w:rsidRPr="005D66A6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организации или лицом</w:t>
      </w:r>
      <w:r w:rsidR="002C37A9" w:rsidRPr="005D66A6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, на которое в</w:t>
      </w:r>
      <w:r w:rsidR="00060A3B" w:rsidRPr="005D66A6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соответствии с приказом образ</w:t>
      </w:r>
      <w:r w:rsidR="002C37A9" w:rsidRPr="005D66A6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ова</w:t>
      </w:r>
      <w:r w:rsidR="00060A3B" w:rsidRPr="005D66A6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тельной организации возложена ответственность за безопасность.</w:t>
      </w:r>
      <w:r w:rsidR="005D66A6" w:rsidRPr="005D66A6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</w:t>
      </w:r>
    </w:p>
    <w:p w:rsidR="00060A3B" w:rsidRPr="00E157DA" w:rsidRDefault="00060A3B" w:rsidP="00B81E63">
      <w:pPr>
        <w:pStyle w:val="a6"/>
        <w:numPr>
          <w:ilvl w:val="1"/>
          <w:numId w:val="15"/>
        </w:numPr>
        <w:shd w:val="clear" w:color="auto" w:fill="auto"/>
        <w:tabs>
          <w:tab w:val="left" w:pos="896"/>
        </w:tabs>
        <w:ind w:left="1080" w:hanging="360"/>
        <w:rPr>
          <w:rFonts w:asciiTheme="minorHAnsi" w:hAnsiTheme="minorHAnsi" w:cs="Times New Roman"/>
          <w:b w:val="0"/>
          <w:sz w:val="24"/>
          <w:szCs w:val="24"/>
        </w:rPr>
      </w:pP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Посетители, не связанные с образовательным процессом, посещаю</w:t>
      </w:r>
      <w:r w:rsidR="002C37A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щие образовательную организацию 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по служебной необходимости либо при проведении массовых мероприятий, пропускаются при пред</w:t>
      </w:r>
      <w:r w:rsidR="002C37A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ъявлении доку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мента</w:t>
      </w:r>
      <w:r w:rsidR="00455130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, 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удостоверяющего личность, по согласованию с руководителем образовательной организации либо с лицом,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br/>
        <w:t>на которое в соответствии с приказом образовательной организации возложена ответственность за безопасность.</w:t>
      </w:r>
      <w:r w:rsidR="005D66A6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</w:t>
      </w:r>
    </w:p>
    <w:p w:rsidR="00060A3B" w:rsidRPr="00E157DA" w:rsidRDefault="00455130" w:rsidP="00B81E63">
      <w:pPr>
        <w:pStyle w:val="a6"/>
        <w:numPr>
          <w:ilvl w:val="1"/>
          <w:numId w:val="15"/>
        </w:numPr>
        <w:shd w:val="clear" w:color="auto" w:fill="auto"/>
        <w:tabs>
          <w:tab w:val="left" w:pos="995"/>
        </w:tabs>
        <w:ind w:left="1080" w:hanging="360"/>
        <w:rPr>
          <w:rFonts w:asciiTheme="minorHAnsi" w:hAnsiTheme="minorHAnsi" w:cs="Times New Roman"/>
          <w:b w:val="0"/>
          <w:sz w:val="24"/>
          <w:szCs w:val="24"/>
        </w:rPr>
      </w:pP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Посетители, </w:t>
      </w:r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не имеющие</w:t>
      </w:r>
      <w:r w:rsidR="002C37A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документа, удостоверяющего лич</w:t>
      </w: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ность, </w:t>
      </w:r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с мотивированной ссылкой на Положение о </w:t>
      </w:r>
      <w:proofErr w:type="gramStart"/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пропускном</w:t>
      </w:r>
      <w:proofErr w:type="gramEnd"/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и </w:t>
      </w:r>
      <w:proofErr w:type="spellStart"/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внутриобъект</w:t>
      </w:r>
      <w:r w:rsidR="002C37A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овом</w:t>
      </w:r>
      <w:proofErr w:type="spellEnd"/>
      <w:r w:rsidR="002C37A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режимах, в </w:t>
      </w: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школу </w:t>
      </w:r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допускаются</w:t>
      </w: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исключительно по разрешению директора школы или заместителя директора школы.</w:t>
      </w:r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При необходимости им предоставляется возможность оз</w:t>
      </w:r>
      <w:r w:rsidR="002C37A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накомиться с копией Поло</w:t>
      </w:r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жения о </w:t>
      </w:r>
      <w:proofErr w:type="gramStart"/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пропускном</w:t>
      </w:r>
      <w:proofErr w:type="gramEnd"/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и </w:t>
      </w:r>
      <w:proofErr w:type="spellStart"/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вн</w:t>
      </w: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утриобъектовом</w:t>
      </w:r>
      <w:proofErr w:type="spellEnd"/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режимах</w:t>
      </w:r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.</w:t>
      </w:r>
    </w:p>
    <w:p w:rsidR="00060A3B" w:rsidRPr="00E157DA" w:rsidRDefault="00060A3B" w:rsidP="00B81E63">
      <w:pPr>
        <w:pStyle w:val="a6"/>
        <w:numPr>
          <w:ilvl w:val="1"/>
          <w:numId w:val="15"/>
        </w:numPr>
        <w:shd w:val="clear" w:color="auto" w:fill="auto"/>
        <w:tabs>
          <w:tab w:val="left" w:pos="995"/>
        </w:tabs>
        <w:ind w:left="1080" w:hanging="360"/>
        <w:rPr>
          <w:rFonts w:asciiTheme="minorHAnsi" w:hAnsiTheme="minorHAnsi" w:cs="Times New Roman"/>
          <w:b w:val="0"/>
          <w:sz w:val="24"/>
          <w:szCs w:val="24"/>
        </w:rPr>
      </w:pP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Документом, удостоверяющим личность, для прохода </w:t>
      </w:r>
      <w:r w:rsidR="00583C6C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в школу </w:t>
      </w:r>
      <w:r w:rsidR="00455130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мо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гут являться:</w:t>
      </w:r>
    </w:p>
    <w:p w:rsidR="00060A3B" w:rsidRPr="00E157DA" w:rsidRDefault="00060A3B" w:rsidP="00B81E63">
      <w:pPr>
        <w:pStyle w:val="a6"/>
        <w:numPr>
          <w:ilvl w:val="0"/>
          <w:numId w:val="5"/>
        </w:numPr>
        <w:shd w:val="clear" w:color="auto" w:fill="auto"/>
        <w:tabs>
          <w:tab w:val="left" w:pos="714"/>
        </w:tabs>
        <w:ind w:left="1080" w:hanging="360"/>
        <w:rPr>
          <w:rFonts w:asciiTheme="minorHAnsi" w:hAnsiTheme="minorHAnsi" w:cs="Times New Roman"/>
          <w:b w:val="0"/>
          <w:sz w:val="24"/>
          <w:szCs w:val="24"/>
        </w:rPr>
      </w:pP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паспорт гражданина Российской Федерации или другого государства (для иностранных граждан);</w:t>
      </w:r>
    </w:p>
    <w:p w:rsidR="00060A3B" w:rsidRPr="00E157DA" w:rsidRDefault="00060A3B" w:rsidP="00B81E63">
      <w:pPr>
        <w:pStyle w:val="a6"/>
        <w:numPr>
          <w:ilvl w:val="0"/>
          <w:numId w:val="5"/>
        </w:numPr>
        <w:shd w:val="clear" w:color="auto" w:fill="auto"/>
        <w:tabs>
          <w:tab w:val="left" w:pos="716"/>
        </w:tabs>
        <w:ind w:left="1080" w:hanging="360"/>
        <w:rPr>
          <w:rFonts w:asciiTheme="minorHAnsi" w:hAnsiTheme="minorHAnsi" w:cs="Times New Roman"/>
          <w:b w:val="0"/>
          <w:sz w:val="24"/>
          <w:szCs w:val="24"/>
        </w:rPr>
      </w:pP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заграничный паспорт гражданина Российской Федерации или другого государства (для иностр</w:t>
      </w:r>
      <w:r w:rsidR="00B07BD9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анных граж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дан);</w:t>
      </w:r>
    </w:p>
    <w:p w:rsidR="00060A3B" w:rsidRPr="00E157DA" w:rsidRDefault="00060A3B" w:rsidP="00B81E63">
      <w:pPr>
        <w:pStyle w:val="a6"/>
        <w:shd w:val="clear" w:color="auto" w:fill="auto"/>
        <w:ind w:left="1080" w:hanging="360"/>
        <w:rPr>
          <w:rFonts w:asciiTheme="minorHAnsi" w:hAnsiTheme="minorHAnsi" w:cs="Times New Roman"/>
          <w:b w:val="0"/>
          <w:sz w:val="24"/>
          <w:szCs w:val="24"/>
        </w:rPr>
      </w:pP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- военный билет гражданина Российской Федерации:</w:t>
      </w:r>
    </w:p>
    <w:p w:rsidR="00060A3B" w:rsidRPr="00E157DA" w:rsidRDefault="00060A3B" w:rsidP="00B81E63">
      <w:pPr>
        <w:pStyle w:val="a6"/>
        <w:numPr>
          <w:ilvl w:val="0"/>
          <w:numId w:val="5"/>
        </w:numPr>
        <w:shd w:val="clear" w:color="auto" w:fill="auto"/>
        <w:tabs>
          <w:tab w:val="left" w:pos="707"/>
        </w:tabs>
        <w:ind w:left="1080" w:hanging="360"/>
        <w:rPr>
          <w:rFonts w:asciiTheme="minorHAnsi" w:hAnsiTheme="minorHAnsi" w:cs="Times New Roman"/>
          <w:b w:val="0"/>
          <w:sz w:val="24"/>
          <w:szCs w:val="24"/>
        </w:rPr>
      </w:pP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удостоверение личности офицера, прапорщика, мичмана либо воен</w:t>
      </w:r>
      <w:r w:rsidR="00455130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нослужащего Вооруженных сил или 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иных государственных военизированных структур Российской Федерации:</w:t>
      </w:r>
    </w:p>
    <w:p w:rsidR="00060A3B" w:rsidRPr="00E157DA" w:rsidRDefault="00060A3B" w:rsidP="00B81E63">
      <w:pPr>
        <w:pStyle w:val="a6"/>
        <w:numPr>
          <w:ilvl w:val="0"/>
          <w:numId w:val="5"/>
        </w:numPr>
        <w:shd w:val="clear" w:color="auto" w:fill="auto"/>
        <w:tabs>
          <w:tab w:val="left" w:pos="714"/>
        </w:tabs>
        <w:ind w:left="1080" w:hanging="360"/>
        <w:rPr>
          <w:rFonts w:asciiTheme="minorHAnsi" w:hAnsiTheme="minorHAnsi" w:cs="Times New Roman"/>
          <w:b w:val="0"/>
          <w:sz w:val="24"/>
          <w:szCs w:val="24"/>
        </w:rPr>
      </w:pP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водительское удостоверение гражданина Российской Федерации.</w:t>
      </w:r>
    </w:p>
    <w:p w:rsidR="00060A3B" w:rsidRPr="00E157DA" w:rsidRDefault="00060A3B" w:rsidP="00B81E63">
      <w:pPr>
        <w:pStyle w:val="a6"/>
        <w:shd w:val="clear" w:color="auto" w:fill="auto"/>
        <w:spacing w:line="286" w:lineRule="auto"/>
        <w:ind w:left="1080" w:hanging="360"/>
        <w:rPr>
          <w:rFonts w:asciiTheme="minorHAnsi" w:hAnsiTheme="minorHAnsi" w:cs="Times New Roman"/>
          <w:b w:val="0"/>
          <w:sz w:val="24"/>
          <w:szCs w:val="24"/>
        </w:rPr>
      </w:pP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Данный перечень документов мажет быть расширен или сокращен в завис</w:t>
      </w:r>
      <w:r w:rsidR="00455130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имости от специфики охраняемого 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объекта.</w:t>
      </w:r>
    </w:p>
    <w:p w:rsidR="00060A3B" w:rsidRPr="00E157DA" w:rsidRDefault="00060A3B" w:rsidP="00B81E63">
      <w:pPr>
        <w:pStyle w:val="a6"/>
        <w:numPr>
          <w:ilvl w:val="1"/>
          <w:numId w:val="15"/>
        </w:numPr>
        <w:shd w:val="clear" w:color="auto" w:fill="auto"/>
        <w:tabs>
          <w:tab w:val="left" w:pos="995"/>
        </w:tabs>
        <w:spacing w:after="100" w:line="286" w:lineRule="auto"/>
        <w:ind w:left="1080" w:hanging="360"/>
        <w:rPr>
          <w:rFonts w:asciiTheme="minorHAnsi" w:hAnsiTheme="minorHAnsi" w:cs="Times New Roman"/>
          <w:b w:val="0"/>
          <w:sz w:val="24"/>
          <w:szCs w:val="24"/>
        </w:rPr>
      </w:pP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Должностные лица органов государственной власти допускаются в</w:t>
      </w:r>
      <w:r w:rsidR="00455130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образовательную организацию на 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основании служебных документов и (или) удостоверений личности в соответст</w:t>
      </w:r>
      <w:r w:rsidR="00455130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вии с требованиями федерального 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законодательства.</w:t>
      </w:r>
    </w:p>
    <w:p w:rsidR="00060A3B" w:rsidRPr="00455130" w:rsidRDefault="00060A3B" w:rsidP="00B81E63">
      <w:pPr>
        <w:pStyle w:val="a6"/>
        <w:numPr>
          <w:ilvl w:val="0"/>
          <w:numId w:val="15"/>
        </w:numPr>
        <w:shd w:val="clear" w:color="auto" w:fill="auto"/>
        <w:tabs>
          <w:tab w:val="left" w:pos="750"/>
        </w:tabs>
        <w:spacing w:after="40"/>
        <w:ind w:left="1080"/>
        <w:jc w:val="center"/>
        <w:rPr>
          <w:rFonts w:asciiTheme="minorHAnsi" w:hAnsiTheme="minorHAnsi" w:cs="Times New Roman"/>
          <w:b w:val="0"/>
          <w:sz w:val="24"/>
          <w:szCs w:val="24"/>
        </w:rPr>
      </w:pPr>
      <w:r w:rsidRPr="00455130">
        <w:rPr>
          <w:rStyle w:val="1"/>
          <w:rFonts w:asciiTheme="minorHAnsi" w:hAnsiTheme="minorHAnsi" w:cs="Times New Roman"/>
          <w:b/>
          <w:bCs/>
          <w:color w:val="000000"/>
          <w:sz w:val="24"/>
          <w:szCs w:val="24"/>
        </w:rPr>
        <w:t xml:space="preserve">Порядок и правила соблюдения </w:t>
      </w:r>
      <w:proofErr w:type="spellStart"/>
      <w:r w:rsidRPr="00455130">
        <w:rPr>
          <w:rStyle w:val="1"/>
          <w:rFonts w:asciiTheme="minorHAnsi" w:hAnsiTheme="minorHAnsi" w:cs="Times New Roman"/>
          <w:b/>
          <w:bCs/>
          <w:color w:val="000000"/>
          <w:sz w:val="24"/>
          <w:szCs w:val="24"/>
        </w:rPr>
        <w:t>внутриобъектового</w:t>
      </w:r>
      <w:proofErr w:type="spellEnd"/>
      <w:r w:rsidRPr="00455130">
        <w:rPr>
          <w:rStyle w:val="1"/>
          <w:rFonts w:asciiTheme="minorHAnsi" w:hAnsiTheme="minorHAnsi" w:cs="Times New Roman"/>
          <w:b/>
          <w:bCs/>
          <w:color w:val="000000"/>
          <w:sz w:val="24"/>
          <w:szCs w:val="24"/>
        </w:rPr>
        <w:t xml:space="preserve"> режима</w:t>
      </w:r>
    </w:p>
    <w:p w:rsidR="00060A3B" w:rsidRPr="005430F3" w:rsidRDefault="005D66A6" w:rsidP="00B81E63">
      <w:pPr>
        <w:pStyle w:val="a6"/>
        <w:numPr>
          <w:ilvl w:val="1"/>
          <w:numId w:val="15"/>
        </w:numPr>
        <w:shd w:val="clear" w:color="auto" w:fill="auto"/>
        <w:tabs>
          <w:tab w:val="left" w:pos="887"/>
        </w:tabs>
        <w:ind w:left="1080" w:hanging="360"/>
        <w:jc w:val="both"/>
        <w:rPr>
          <w:rFonts w:asciiTheme="minorHAnsi" w:hAnsiTheme="minorHAnsi"/>
          <w:sz w:val="24"/>
          <w:szCs w:val="24"/>
        </w:rPr>
      </w:pP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</w:t>
      </w:r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В соответствии с прав</w:t>
      </w:r>
      <w:r w:rsidR="00455130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илами внутреннего распорядка </w:t>
      </w:r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находиться в</w:t>
      </w:r>
      <w:r w:rsidR="00455130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здании Школы</w:t>
      </w:r>
      <w:r w:rsidR="00060A3B"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разрешено лицам, </w:t>
      </w:r>
      <w:r w:rsidR="00455130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по личному распоряжению директора, зам. директора школы</w:t>
      </w: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,</w:t>
      </w:r>
      <w:r>
        <w:rPr>
          <w:rStyle w:val="1"/>
          <w:b/>
          <w:bCs/>
          <w:color w:val="000000"/>
        </w:rPr>
        <w:t xml:space="preserve"> </w:t>
      </w:r>
      <w:r w:rsidRPr="005D66A6">
        <w:rPr>
          <w:rStyle w:val="1"/>
          <w:rFonts w:asciiTheme="minorHAnsi" w:hAnsiTheme="minorHAnsi"/>
          <w:bCs/>
          <w:color w:val="000000"/>
          <w:sz w:val="24"/>
          <w:szCs w:val="24"/>
        </w:rPr>
        <w:lastRenderedPageBreak/>
        <w:t>категория которых определена на основании приказов по образовательной организации,</w:t>
      </w:r>
      <w:r w:rsidRPr="005D66A6">
        <w:rPr>
          <w:rStyle w:val="1"/>
          <w:rFonts w:asciiTheme="minorHAnsi" w:hAnsiTheme="minorHAnsi"/>
          <w:bCs/>
          <w:color w:val="000000"/>
          <w:sz w:val="24"/>
          <w:szCs w:val="24"/>
        </w:rPr>
        <w:br/>
        <w:t>отдельных списков или выданных им пропусков.</w:t>
      </w:r>
    </w:p>
    <w:p w:rsidR="00060A3B" w:rsidRPr="00E157DA" w:rsidRDefault="00060A3B" w:rsidP="00B81E63">
      <w:pPr>
        <w:pStyle w:val="a6"/>
        <w:numPr>
          <w:ilvl w:val="1"/>
          <w:numId w:val="15"/>
        </w:numPr>
        <w:shd w:val="clear" w:color="auto" w:fill="auto"/>
        <w:tabs>
          <w:tab w:val="left" w:pos="896"/>
        </w:tabs>
        <w:ind w:left="1080" w:hanging="360"/>
        <w:rPr>
          <w:rFonts w:asciiTheme="minorHAnsi" w:hAnsiTheme="minorHAnsi" w:cs="Times New Roman"/>
          <w:b w:val="0"/>
          <w:sz w:val="24"/>
          <w:szCs w:val="24"/>
        </w:rPr>
      </w:pP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В целях обеспечения пожарной безопасности обучающиеся, воспитанни</w:t>
      </w:r>
      <w:r w:rsidR="00F4568C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ки, сотрудники, посетители обя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заны соблюдать требования инструкции о мерах пожарной безо</w:t>
      </w:r>
      <w:r w:rsidR="00F4568C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пасности в арендованных помещениях школы и в здании арендодателя.</w:t>
      </w:r>
    </w:p>
    <w:p w:rsidR="00060A3B" w:rsidRPr="00E157DA" w:rsidRDefault="00060A3B" w:rsidP="00B81E63">
      <w:pPr>
        <w:pStyle w:val="a6"/>
        <w:numPr>
          <w:ilvl w:val="1"/>
          <w:numId w:val="15"/>
        </w:numPr>
        <w:shd w:val="clear" w:color="auto" w:fill="auto"/>
        <w:tabs>
          <w:tab w:val="left" w:pos="903"/>
        </w:tabs>
        <w:ind w:left="1080" w:hanging="360"/>
        <w:rPr>
          <w:rFonts w:asciiTheme="minorHAnsi" w:hAnsiTheme="minorHAnsi" w:cs="Times New Roman"/>
          <w:b w:val="0"/>
          <w:sz w:val="24"/>
          <w:szCs w:val="24"/>
        </w:rPr>
      </w:pP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В помещениях</w:t>
      </w:r>
      <w:r w:rsidR="00F4568C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, в здании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и на террит</w:t>
      </w:r>
      <w:r w:rsidR="00F4568C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ории арендодателя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запрещено:</w:t>
      </w:r>
    </w:p>
    <w:p w:rsidR="00060A3B" w:rsidRPr="00E157DA" w:rsidRDefault="00060A3B" w:rsidP="00B81E63">
      <w:pPr>
        <w:pStyle w:val="a6"/>
        <w:numPr>
          <w:ilvl w:val="0"/>
          <w:numId w:val="5"/>
        </w:numPr>
        <w:shd w:val="clear" w:color="auto" w:fill="auto"/>
        <w:tabs>
          <w:tab w:val="left" w:pos="707"/>
        </w:tabs>
        <w:ind w:left="1080" w:hanging="360"/>
        <w:rPr>
          <w:rFonts w:asciiTheme="minorHAnsi" w:hAnsiTheme="minorHAnsi" w:cs="Times New Roman"/>
          <w:b w:val="0"/>
          <w:sz w:val="24"/>
          <w:szCs w:val="24"/>
        </w:rPr>
      </w:pP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нарушать установленные правила учебно-воспитательного процесса и в</w:t>
      </w:r>
      <w:r w:rsidR="00F4568C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нутреннего распорядка дня обра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зовательной организации:</w:t>
      </w:r>
    </w:p>
    <w:p w:rsidR="00060A3B" w:rsidRPr="00E157DA" w:rsidRDefault="00060A3B" w:rsidP="00B81E63">
      <w:pPr>
        <w:pStyle w:val="a6"/>
        <w:numPr>
          <w:ilvl w:val="0"/>
          <w:numId w:val="5"/>
        </w:numPr>
        <w:shd w:val="clear" w:color="auto" w:fill="auto"/>
        <w:tabs>
          <w:tab w:val="left" w:pos="714"/>
        </w:tabs>
        <w:ind w:left="1080" w:hanging="360"/>
        <w:rPr>
          <w:rFonts w:asciiTheme="minorHAnsi" w:hAnsiTheme="minorHAnsi" w:cs="Times New Roman"/>
          <w:b w:val="0"/>
          <w:sz w:val="24"/>
          <w:szCs w:val="24"/>
        </w:rPr>
      </w:pP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нарушать правила противопожарной безопасности;</w:t>
      </w:r>
    </w:p>
    <w:p w:rsidR="00060A3B" w:rsidRPr="00E157DA" w:rsidRDefault="00060A3B" w:rsidP="00B81E63">
      <w:pPr>
        <w:pStyle w:val="a6"/>
        <w:numPr>
          <w:ilvl w:val="0"/>
          <w:numId w:val="5"/>
        </w:numPr>
        <w:shd w:val="clear" w:color="auto" w:fill="auto"/>
        <w:tabs>
          <w:tab w:val="left" w:pos="707"/>
        </w:tabs>
        <w:ind w:left="1080" w:hanging="360"/>
        <w:rPr>
          <w:rFonts w:asciiTheme="minorHAnsi" w:hAnsiTheme="minorHAnsi" w:cs="Times New Roman"/>
          <w:b w:val="0"/>
          <w:sz w:val="24"/>
          <w:szCs w:val="24"/>
        </w:rPr>
      </w:pP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загромождать территорию, основные и запасные выходы, лестничные площадки, подвальные и</w:t>
      </w:r>
      <w:r w:rsidR="00F4568C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чердачные 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помещения строительными и другими материалами, предметами, которые затр</w:t>
      </w:r>
      <w:r w:rsidR="00F4568C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удняют эвакуацию людей, матери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альных целостей и препятствуют ликвидации возгораний, а также способствуют закладке взрывных устройств;</w:t>
      </w:r>
    </w:p>
    <w:p w:rsidR="00060A3B" w:rsidRPr="00E157DA" w:rsidRDefault="00060A3B" w:rsidP="00B81E63">
      <w:pPr>
        <w:pStyle w:val="a6"/>
        <w:numPr>
          <w:ilvl w:val="0"/>
          <w:numId w:val="5"/>
        </w:numPr>
        <w:shd w:val="clear" w:color="auto" w:fill="auto"/>
        <w:tabs>
          <w:tab w:val="left" w:pos="716"/>
        </w:tabs>
        <w:ind w:left="1080" w:hanging="360"/>
        <w:rPr>
          <w:rFonts w:asciiTheme="minorHAnsi" w:hAnsiTheme="minorHAnsi" w:cs="Times New Roman"/>
          <w:b w:val="0"/>
          <w:sz w:val="24"/>
          <w:szCs w:val="24"/>
        </w:rPr>
      </w:pP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совершать действия, нарушающие установленные режимы функцио</w:t>
      </w:r>
      <w:r w:rsidR="00F4568C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нирования инженерно-технических 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средств охраны и пожарной сигнализации;</w:t>
      </w:r>
    </w:p>
    <w:p w:rsidR="00060A3B" w:rsidRPr="00E157DA" w:rsidRDefault="00060A3B" w:rsidP="00B81E63">
      <w:pPr>
        <w:pStyle w:val="a6"/>
        <w:numPr>
          <w:ilvl w:val="0"/>
          <w:numId w:val="5"/>
        </w:numPr>
        <w:shd w:val="clear" w:color="auto" w:fill="auto"/>
        <w:tabs>
          <w:tab w:val="left" w:pos="707"/>
        </w:tabs>
        <w:ind w:left="1080" w:hanging="360"/>
        <w:rPr>
          <w:rFonts w:asciiTheme="minorHAnsi" w:hAnsiTheme="minorHAnsi" w:cs="Times New Roman"/>
          <w:b w:val="0"/>
          <w:sz w:val="24"/>
          <w:szCs w:val="24"/>
        </w:rPr>
      </w:pP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находиться в состоянии алкогольного и наркотического опьянения, а та</w:t>
      </w:r>
      <w:r w:rsidR="00F4568C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кже потреблять спиртосодержащую 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продукцию, наркотические и иные психотропные вещества:</w:t>
      </w:r>
    </w:p>
    <w:p w:rsidR="00060A3B" w:rsidRPr="005430F3" w:rsidRDefault="00060A3B" w:rsidP="00B81E63">
      <w:pPr>
        <w:pStyle w:val="a6"/>
        <w:numPr>
          <w:ilvl w:val="0"/>
          <w:numId w:val="5"/>
        </w:numPr>
        <w:shd w:val="clear" w:color="auto" w:fill="auto"/>
        <w:tabs>
          <w:tab w:val="left" w:pos="714"/>
        </w:tabs>
        <w:ind w:left="1080" w:hanging="360"/>
        <w:rPr>
          <w:rStyle w:val="1"/>
          <w:rFonts w:asciiTheme="minorHAnsi" w:hAnsiTheme="minorHAnsi" w:cs="Times New Roman"/>
          <w:bCs/>
          <w:sz w:val="24"/>
          <w:szCs w:val="24"/>
          <w:shd w:val="clear" w:color="auto" w:fill="auto"/>
        </w:rPr>
      </w:pP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курить, в</w:t>
      </w:r>
      <w:r w:rsidR="005430F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том числе электронные сигареты,</w:t>
      </w:r>
    </w:p>
    <w:p w:rsidR="005430F3" w:rsidRPr="00F4568C" w:rsidRDefault="005430F3" w:rsidP="00B81E63">
      <w:pPr>
        <w:pStyle w:val="a6"/>
        <w:numPr>
          <w:ilvl w:val="0"/>
          <w:numId w:val="5"/>
        </w:numPr>
        <w:shd w:val="clear" w:color="auto" w:fill="auto"/>
        <w:tabs>
          <w:tab w:val="left" w:pos="714"/>
        </w:tabs>
        <w:ind w:left="1080" w:hanging="360"/>
        <w:rPr>
          <w:rFonts w:asciiTheme="minorHAnsi" w:hAnsiTheme="minorHAnsi" w:cs="Times New Roman"/>
          <w:b w:val="0"/>
          <w:sz w:val="24"/>
          <w:szCs w:val="24"/>
        </w:rPr>
      </w:pPr>
      <w:r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проносить запрещенные в Школе предметы.</w:t>
      </w:r>
    </w:p>
    <w:p w:rsidR="00060A3B" w:rsidRPr="00E157DA" w:rsidRDefault="00060A3B" w:rsidP="00B81E63">
      <w:pPr>
        <w:pStyle w:val="a6"/>
        <w:numPr>
          <w:ilvl w:val="1"/>
          <w:numId w:val="15"/>
        </w:numPr>
        <w:shd w:val="clear" w:color="auto" w:fill="auto"/>
        <w:tabs>
          <w:tab w:val="left" w:pos="905"/>
        </w:tabs>
        <w:ind w:left="1080" w:hanging="360"/>
        <w:rPr>
          <w:rFonts w:asciiTheme="minorHAnsi" w:hAnsiTheme="minorHAnsi" w:cs="Times New Roman"/>
          <w:b w:val="0"/>
          <w:sz w:val="24"/>
          <w:szCs w:val="24"/>
        </w:rPr>
      </w:pP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Все </w:t>
      </w:r>
      <w:r w:rsidR="00F4568C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арендованные 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помещ</w:t>
      </w:r>
      <w:r w:rsidR="00F4568C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ения школы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закрепляются за отв</w:t>
      </w:r>
      <w:r w:rsidR="00F4568C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етственными лицами согласно </w:t>
      </w:r>
      <w:proofErr w:type="spellStart"/>
      <w:r w:rsidR="00F4568C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утвержденныму</w:t>
      </w:r>
      <w:proofErr w:type="spellEnd"/>
      <w:r w:rsidR="00F4568C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директором списку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. Ответственные лица должн</w:t>
      </w:r>
      <w:r w:rsidR="00F4568C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ы следить за порядком, противопо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жарной и электробезопасностью, по </w:t>
      </w:r>
      <w:r w:rsidRPr="00C93604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окончании рабочего дня закрывать окна, двери.</w:t>
      </w:r>
    </w:p>
    <w:p w:rsidR="00060A3B" w:rsidRPr="00E157DA" w:rsidRDefault="00060A3B" w:rsidP="00B81E63">
      <w:pPr>
        <w:pStyle w:val="a6"/>
        <w:numPr>
          <w:ilvl w:val="1"/>
          <w:numId w:val="15"/>
        </w:numPr>
        <w:shd w:val="clear" w:color="auto" w:fill="auto"/>
        <w:tabs>
          <w:tab w:val="left" w:pos="905"/>
        </w:tabs>
        <w:ind w:left="1080" w:hanging="360"/>
        <w:rPr>
          <w:rFonts w:asciiTheme="minorHAnsi" w:hAnsiTheme="minorHAnsi" w:cs="Times New Roman"/>
          <w:b w:val="0"/>
          <w:sz w:val="24"/>
          <w:szCs w:val="24"/>
        </w:rPr>
      </w:pP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Ключи от всех помещений хранятся </w:t>
      </w:r>
      <w:r w:rsidR="00F4568C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в администрации школы и 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на стационарном посту охраны (рабочем месте охранника). </w:t>
      </w:r>
      <w:r w:rsidR="00F4568C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Ключи от 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отдельных помещений (кабин</w:t>
      </w:r>
      <w:r w:rsidR="00F4568C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етов директора, зам. директора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) хранятся </w:t>
      </w:r>
      <w:r w:rsidR="00F4568C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у директора, зам. директора.</w:t>
      </w:r>
    </w:p>
    <w:p w:rsidR="00F4568C" w:rsidRPr="00F4568C" w:rsidRDefault="00060A3B" w:rsidP="00B81E63">
      <w:pPr>
        <w:pStyle w:val="a6"/>
        <w:numPr>
          <w:ilvl w:val="0"/>
          <w:numId w:val="15"/>
        </w:numPr>
        <w:shd w:val="clear" w:color="auto" w:fill="auto"/>
        <w:tabs>
          <w:tab w:val="left" w:pos="743"/>
        </w:tabs>
        <w:ind w:left="1080"/>
        <w:jc w:val="center"/>
        <w:rPr>
          <w:rStyle w:val="1"/>
          <w:rFonts w:asciiTheme="minorHAnsi" w:hAnsiTheme="minorHAnsi" w:cs="Times New Roman"/>
          <w:b/>
          <w:bCs/>
          <w:sz w:val="24"/>
          <w:szCs w:val="24"/>
          <w:shd w:val="clear" w:color="auto" w:fill="auto"/>
        </w:rPr>
      </w:pPr>
      <w:r w:rsidRPr="00F4568C">
        <w:rPr>
          <w:rStyle w:val="1"/>
          <w:rFonts w:asciiTheme="minorHAnsi" w:hAnsiTheme="minorHAnsi" w:cs="Times New Roman"/>
          <w:b/>
          <w:bCs/>
          <w:color w:val="000000"/>
          <w:sz w:val="24"/>
          <w:szCs w:val="24"/>
        </w:rPr>
        <w:t xml:space="preserve">Порядок допуска на территорию </w:t>
      </w:r>
      <w:r w:rsidR="00F4568C">
        <w:rPr>
          <w:rStyle w:val="1"/>
          <w:rFonts w:asciiTheme="minorHAnsi" w:hAnsiTheme="minorHAnsi" w:cs="Times New Roman"/>
          <w:b/>
          <w:bCs/>
          <w:color w:val="000000"/>
          <w:sz w:val="24"/>
          <w:szCs w:val="24"/>
        </w:rPr>
        <w:t xml:space="preserve">арендодателя </w:t>
      </w:r>
      <w:r w:rsidRPr="00F4568C">
        <w:rPr>
          <w:rStyle w:val="1"/>
          <w:rFonts w:asciiTheme="minorHAnsi" w:hAnsiTheme="minorHAnsi" w:cs="Times New Roman"/>
          <w:b/>
          <w:bCs/>
          <w:color w:val="000000"/>
          <w:sz w:val="24"/>
          <w:szCs w:val="24"/>
        </w:rPr>
        <w:t>транспортных средств</w:t>
      </w:r>
    </w:p>
    <w:p w:rsidR="003919B3" w:rsidRDefault="00060A3B" w:rsidP="00B81E63">
      <w:pPr>
        <w:pStyle w:val="a6"/>
        <w:numPr>
          <w:ilvl w:val="1"/>
          <w:numId w:val="15"/>
        </w:numPr>
        <w:shd w:val="clear" w:color="auto" w:fill="auto"/>
        <w:tabs>
          <w:tab w:val="left" w:pos="743"/>
        </w:tabs>
        <w:ind w:left="1080" w:hanging="360"/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</w:pP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Допуск авто</w:t>
      </w:r>
      <w:r w:rsidR="00583C6C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транспортных средств </w:t>
      </w:r>
      <w:r w:rsidR="00F4568C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на территорию арендодателя 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осущ</w:t>
      </w:r>
      <w:r w:rsidR="00F4568C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ествляется по заявке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</w:t>
      </w:r>
      <w:r w:rsidR="00F4568C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директора школы</w:t>
      </w:r>
      <w:r w:rsidR="003919B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на стационарный пост охраны.</w:t>
      </w:r>
      <w:r w:rsidR="00F4568C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</w:t>
      </w:r>
    </w:p>
    <w:p w:rsidR="00060A3B" w:rsidRPr="00E157DA" w:rsidRDefault="00060A3B" w:rsidP="00B81E63">
      <w:pPr>
        <w:pStyle w:val="a6"/>
        <w:numPr>
          <w:ilvl w:val="1"/>
          <w:numId w:val="15"/>
        </w:numPr>
        <w:shd w:val="clear" w:color="auto" w:fill="auto"/>
        <w:tabs>
          <w:tab w:val="left" w:pos="743"/>
        </w:tabs>
        <w:ind w:left="1080" w:hanging="360"/>
        <w:rPr>
          <w:rFonts w:asciiTheme="minorHAnsi" w:hAnsiTheme="minorHAnsi" w:cs="Times New Roman"/>
          <w:b w:val="0"/>
          <w:sz w:val="24"/>
          <w:szCs w:val="24"/>
        </w:rPr>
      </w:pP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Пр</w:t>
      </w:r>
      <w:r w:rsidR="003919B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и ввозе в школу автотранспортом  имущества (материальных 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ценностей) охранником</w:t>
      </w:r>
      <w:r w:rsidR="003919B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на 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</w:t>
      </w:r>
      <w:r w:rsidR="003919B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стационарном посту охраны, дежурным администратором или при необходимости зам. директора 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осуществляется осмотр, исключающий ввоз запрещенных предметов.</w:t>
      </w:r>
    </w:p>
    <w:p w:rsidR="00060A3B" w:rsidRPr="00E157DA" w:rsidRDefault="00060A3B" w:rsidP="00B81E63">
      <w:pPr>
        <w:pStyle w:val="a6"/>
        <w:shd w:val="clear" w:color="auto" w:fill="auto"/>
        <w:ind w:left="1080" w:hanging="360"/>
        <w:rPr>
          <w:rFonts w:asciiTheme="minorHAnsi" w:hAnsiTheme="minorHAnsi" w:cs="Times New Roman"/>
          <w:b w:val="0"/>
          <w:sz w:val="24"/>
          <w:szCs w:val="24"/>
        </w:rPr>
      </w:pP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Машины централизованных перевозок допускаются на территорию </w:t>
      </w:r>
      <w:r w:rsidR="003919B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арендодателя  на осно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ван</w:t>
      </w:r>
      <w:r w:rsidR="003919B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ии списков, заверенных директором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или лиц</w:t>
      </w:r>
      <w:r w:rsidR="003919B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ом, на которое в соответствии с 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прик</w:t>
      </w:r>
      <w:r w:rsidR="003919B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азом по школе 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возложена ответственность за безопасность.</w:t>
      </w:r>
    </w:p>
    <w:p w:rsidR="00060A3B" w:rsidRPr="00E157DA" w:rsidRDefault="00060A3B" w:rsidP="00B81E63">
      <w:pPr>
        <w:pStyle w:val="a6"/>
        <w:numPr>
          <w:ilvl w:val="1"/>
          <w:numId w:val="15"/>
        </w:numPr>
        <w:shd w:val="clear" w:color="auto" w:fill="auto"/>
        <w:tabs>
          <w:tab w:val="left" w:pos="905"/>
        </w:tabs>
        <w:ind w:left="1080" w:hanging="360"/>
        <w:rPr>
          <w:rFonts w:asciiTheme="minorHAnsi" w:hAnsiTheme="minorHAnsi" w:cs="Times New Roman"/>
          <w:b w:val="0"/>
          <w:sz w:val="24"/>
          <w:szCs w:val="24"/>
        </w:rPr>
      </w:pP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Движение автотранспорта по террит</w:t>
      </w:r>
      <w:r w:rsidR="003919B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ории арендодателя разрешается со скоростью не бо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лее 5 км/ч. Парковка автомашин, доставивших материальные ценности или проду</w:t>
      </w:r>
      <w:r w:rsidR="003919B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кты, осуществляется у запасного 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выхода с соблюдением всех мер безопасности и правил дорожного движения.</w:t>
      </w:r>
    </w:p>
    <w:p w:rsidR="00060A3B" w:rsidRPr="00E157DA" w:rsidRDefault="00060A3B" w:rsidP="00B81E63">
      <w:pPr>
        <w:pStyle w:val="a6"/>
        <w:numPr>
          <w:ilvl w:val="1"/>
          <w:numId w:val="15"/>
        </w:numPr>
        <w:shd w:val="clear" w:color="auto" w:fill="auto"/>
        <w:tabs>
          <w:tab w:val="left" w:pos="896"/>
        </w:tabs>
        <w:ind w:left="1080" w:hanging="360"/>
        <w:rPr>
          <w:rFonts w:asciiTheme="minorHAnsi" w:hAnsiTheme="minorHAnsi" w:cs="Times New Roman"/>
          <w:b w:val="0"/>
          <w:sz w:val="24"/>
          <w:szCs w:val="24"/>
        </w:rPr>
      </w:pP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Пожарные машины, автотранспорт аварийных бригад, машины скорой</w:t>
      </w:r>
      <w:r w:rsidR="003919B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помощи допускаются на территорию арендодателя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беспрепят</w:t>
      </w:r>
      <w:r w:rsidR="003919B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ственно. </w:t>
      </w:r>
    </w:p>
    <w:p w:rsidR="00060A3B" w:rsidRPr="00E157DA" w:rsidRDefault="00060A3B" w:rsidP="00B81E63">
      <w:pPr>
        <w:pStyle w:val="a6"/>
        <w:numPr>
          <w:ilvl w:val="1"/>
          <w:numId w:val="15"/>
        </w:numPr>
        <w:shd w:val="clear" w:color="auto" w:fill="auto"/>
        <w:tabs>
          <w:tab w:val="left" w:pos="905"/>
        </w:tabs>
        <w:ind w:left="1080" w:hanging="360"/>
        <w:rPr>
          <w:rFonts w:asciiTheme="minorHAnsi" w:hAnsiTheme="minorHAnsi" w:cs="Times New Roman"/>
          <w:b w:val="0"/>
          <w:sz w:val="24"/>
          <w:szCs w:val="24"/>
        </w:rPr>
      </w:pP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lastRenderedPageBreak/>
        <w:t>При допуске на террит</w:t>
      </w:r>
      <w:r w:rsidR="003919B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орию арендодателя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автотранспортных средств охранник </w:t>
      </w:r>
      <w:r w:rsidR="003919B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на стационарном посту охраны, дежурный администратор или при необходимости зам. директора предупреждает водителя о 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соблюдении мер безопасности при движении по террит</w:t>
      </w:r>
      <w:r w:rsidR="003919B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ории арендодателя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.</w:t>
      </w:r>
    </w:p>
    <w:p w:rsidR="00060A3B" w:rsidRPr="00E157DA" w:rsidRDefault="00060A3B" w:rsidP="00B81E63">
      <w:pPr>
        <w:pStyle w:val="a6"/>
        <w:numPr>
          <w:ilvl w:val="1"/>
          <w:numId w:val="15"/>
        </w:numPr>
        <w:shd w:val="clear" w:color="auto" w:fill="auto"/>
        <w:tabs>
          <w:tab w:val="left" w:pos="905"/>
        </w:tabs>
        <w:ind w:left="1080" w:hanging="360"/>
        <w:rPr>
          <w:rFonts w:asciiTheme="minorHAnsi" w:hAnsiTheme="minorHAnsi" w:cs="Times New Roman"/>
          <w:b w:val="0"/>
          <w:sz w:val="24"/>
          <w:szCs w:val="24"/>
        </w:rPr>
      </w:pP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Во всех случаях, не указанных в данном Положении либо вызываю</w:t>
      </w:r>
      <w:r w:rsidR="003919B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щих вопросы, касающиеся порядка 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допуска на территорию транспортных средств, охранники руководствуются указаниями руководителя </w:t>
      </w:r>
      <w:r w:rsidR="003919B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арендодателя - </w:t>
      </w:r>
      <w:r w:rsidR="00E12533" w:rsidRPr="0061082B">
        <w:rPr>
          <w:rFonts w:asciiTheme="minorHAnsi" w:hAnsiTheme="minorHAnsi" w:cs="Times New Roman"/>
          <w:b w:val="0"/>
          <w:color w:val="000000"/>
          <w:sz w:val="24"/>
          <w:szCs w:val="24"/>
        </w:rPr>
        <w:t>РОООГО ДОСААФ</w:t>
      </w:r>
      <w:r w:rsidR="00E12533" w:rsidRPr="0061082B">
        <w:rPr>
          <w:rFonts w:asciiTheme="minorHAnsi" w:hAnsiTheme="minorHAnsi" w:cs="Times New Roman"/>
          <w:b w:val="0"/>
          <w:color w:val="000000"/>
          <w:sz w:val="24"/>
          <w:szCs w:val="24"/>
          <w:u w:val="single"/>
        </w:rPr>
        <w:t xml:space="preserve"> </w:t>
      </w:r>
      <w:r w:rsidR="00E12533" w:rsidRPr="0061082B">
        <w:rPr>
          <w:rFonts w:asciiTheme="minorHAnsi" w:hAnsiTheme="minorHAnsi" w:cs="Times New Roman"/>
          <w:b w:val="0"/>
          <w:color w:val="000000"/>
          <w:sz w:val="24"/>
          <w:szCs w:val="24"/>
        </w:rPr>
        <w:t>России</w:t>
      </w:r>
      <w:proofErr w:type="gramStart"/>
      <w:r w:rsidR="00E12533" w:rsidRPr="0061082B">
        <w:rPr>
          <w:rFonts w:asciiTheme="minorHAnsi" w:hAnsiTheme="minorHAnsi" w:cs="Times New Roman"/>
          <w:b w:val="0"/>
          <w:color w:val="000000"/>
          <w:sz w:val="24"/>
          <w:szCs w:val="24"/>
        </w:rPr>
        <w:t xml:space="preserve"> К</w:t>
      </w:r>
      <w:proofErr w:type="gramEnd"/>
      <w:r w:rsidR="00E12533" w:rsidRPr="0061082B">
        <w:rPr>
          <w:rFonts w:asciiTheme="minorHAnsi" w:hAnsiTheme="minorHAnsi" w:cs="Times New Roman"/>
          <w:b w:val="0"/>
          <w:color w:val="000000"/>
          <w:sz w:val="24"/>
          <w:szCs w:val="24"/>
        </w:rPr>
        <w:t>/о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или лица, на которое в соответствии с прик</w:t>
      </w:r>
      <w:r w:rsidR="00E1253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азом им возложена ответ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ственность за безопасность. В этом случав полученные устные </w:t>
      </w:r>
      <w:proofErr w:type="gramStart"/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указания</w:t>
      </w:r>
      <w:proofErr w:type="gramEnd"/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фик</w:t>
      </w:r>
      <w:r w:rsidR="00E1253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сируются в рабочем журнале объ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екта охраны.</w:t>
      </w:r>
    </w:p>
    <w:p w:rsidR="00060A3B" w:rsidRPr="00E12533" w:rsidRDefault="00060A3B" w:rsidP="00B81E63">
      <w:pPr>
        <w:pStyle w:val="a6"/>
        <w:numPr>
          <w:ilvl w:val="0"/>
          <w:numId w:val="15"/>
        </w:numPr>
        <w:shd w:val="clear" w:color="auto" w:fill="auto"/>
        <w:tabs>
          <w:tab w:val="left" w:pos="741"/>
        </w:tabs>
        <w:spacing w:after="60" w:line="276" w:lineRule="auto"/>
        <w:ind w:left="1080"/>
        <w:jc w:val="center"/>
        <w:rPr>
          <w:rFonts w:asciiTheme="minorHAnsi" w:hAnsiTheme="minorHAnsi" w:cs="Times New Roman"/>
          <w:b w:val="0"/>
          <w:sz w:val="24"/>
          <w:szCs w:val="24"/>
        </w:rPr>
      </w:pPr>
      <w:r w:rsidRPr="00E12533">
        <w:rPr>
          <w:rStyle w:val="1"/>
          <w:rFonts w:asciiTheme="minorHAnsi" w:hAnsiTheme="minorHAnsi" w:cs="Times New Roman"/>
          <w:b/>
          <w:bCs/>
          <w:color w:val="000000"/>
          <w:sz w:val="24"/>
          <w:szCs w:val="24"/>
        </w:rPr>
        <w:t>Порядок вноса (выноса), ввоза (вывоза) материальных ценностей</w:t>
      </w:r>
    </w:p>
    <w:p w:rsidR="00060A3B" w:rsidRPr="00E157DA" w:rsidRDefault="00060A3B" w:rsidP="00B81E63">
      <w:pPr>
        <w:pStyle w:val="a6"/>
        <w:numPr>
          <w:ilvl w:val="1"/>
          <w:numId w:val="15"/>
        </w:numPr>
        <w:shd w:val="clear" w:color="auto" w:fill="auto"/>
        <w:tabs>
          <w:tab w:val="left" w:pos="869"/>
        </w:tabs>
        <w:spacing w:line="276" w:lineRule="auto"/>
        <w:ind w:left="1080" w:hanging="360"/>
        <w:rPr>
          <w:rFonts w:asciiTheme="minorHAnsi" w:hAnsiTheme="minorHAnsi" w:cs="Times New Roman"/>
          <w:b w:val="0"/>
          <w:sz w:val="24"/>
          <w:szCs w:val="24"/>
        </w:rPr>
      </w:pP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Имущество (материальные ценности) выносятся из </w:t>
      </w:r>
      <w:r w:rsidR="00E1253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Школы 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на основании</w:t>
      </w:r>
      <w:r w:rsidR="00E1253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личного распоряжения или при необходимости письменного разрешения директора, зам. директора  школы.</w:t>
      </w:r>
    </w:p>
    <w:p w:rsidR="00060A3B" w:rsidRPr="00E157DA" w:rsidRDefault="00060A3B" w:rsidP="00B81E63">
      <w:pPr>
        <w:pStyle w:val="a6"/>
        <w:numPr>
          <w:ilvl w:val="1"/>
          <w:numId w:val="15"/>
        </w:numPr>
        <w:shd w:val="clear" w:color="auto" w:fill="auto"/>
        <w:tabs>
          <w:tab w:val="left" w:pos="887"/>
        </w:tabs>
        <w:spacing w:line="276" w:lineRule="auto"/>
        <w:ind w:left="1080" w:hanging="360"/>
        <w:rPr>
          <w:rFonts w:asciiTheme="minorHAnsi" w:hAnsiTheme="minorHAnsi" w:cs="Times New Roman"/>
          <w:b w:val="0"/>
          <w:sz w:val="24"/>
          <w:szCs w:val="24"/>
        </w:rPr>
      </w:pP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Крупногабаритные предметы (ящики, коробки, ручная кладь и т. п.) п</w:t>
      </w:r>
      <w:r w:rsidR="00E1253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роносятся в здание только после 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проведенного осмотра охранником </w:t>
      </w:r>
      <w:r w:rsidR="00E1253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на стационарном посту охраны, дежурным администратором или при необходимости зам. директора школы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, исключающего пронос запрещенных предметов.</w:t>
      </w:r>
    </w:p>
    <w:p w:rsidR="00060A3B" w:rsidRPr="00E157DA" w:rsidRDefault="00060A3B" w:rsidP="00B81E63">
      <w:pPr>
        <w:pStyle w:val="a6"/>
        <w:shd w:val="clear" w:color="auto" w:fill="auto"/>
        <w:spacing w:line="276" w:lineRule="auto"/>
        <w:ind w:left="1080" w:hanging="360"/>
        <w:rPr>
          <w:rFonts w:asciiTheme="minorHAnsi" w:hAnsiTheme="minorHAnsi" w:cs="Times New Roman"/>
          <w:b w:val="0"/>
          <w:sz w:val="24"/>
          <w:szCs w:val="24"/>
        </w:rPr>
      </w:pP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В случае возникновения подозрений в попытке вноса (выноса) запрещенных предметов, а так</w:t>
      </w:r>
      <w:r w:rsidR="00E1253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же выноса 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имущества (материальных ценностей) посетителями, в том числе учащимися, с </w:t>
      </w:r>
      <w:r w:rsidR="00E1253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их согласия они могут быть под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вергнуты внешнему техническому обследованию с применением стационарно</w:t>
      </w:r>
      <w:r w:rsidR="00E1253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го или ручного </w:t>
      </w:r>
      <w:proofErr w:type="spellStart"/>
      <w:r w:rsidR="00E1253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металлодетектора</w:t>
      </w:r>
      <w:proofErr w:type="spellEnd"/>
      <w:r w:rsidR="00E1253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 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или иных ТСО-индикаторов.</w:t>
      </w:r>
    </w:p>
    <w:p w:rsidR="00060A3B" w:rsidRPr="00E157DA" w:rsidRDefault="00060A3B" w:rsidP="00B81E63">
      <w:pPr>
        <w:pStyle w:val="a6"/>
        <w:shd w:val="clear" w:color="auto" w:fill="auto"/>
        <w:spacing w:line="276" w:lineRule="auto"/>
        <w:ind w:left="1080" w:hanging="360"/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</w:pP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 xml:space="preserve">В случае отказа посетителя от проведения осмотра вносимых (выносимых) предметов охранник </w:t>
      </w:r>
      <w:r w:rsidR="00E12533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на стационарном посту охраны  вызывает дежурного адми</w:t>
      </w:r>
      <w:r w:rsidRPr="00E157DA"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  <w:t>нистратора и действует согласно требованиям своей должностной инструкции.</w:t>
      </w:r>
    </w:p>
    <w:p w:rsidR="00060A3B" w:rsidRPr="00E157DA" w:rsidRDefault="00060A3B" w:rsidP="00B81E63">
      <w:pPr>
        <w:pStyle w:val="a6"/>
        <w:shd w:val="clear" w:color="auto" w:fill="auto"/>
        <w:spacing w:line="276" w:lineRule="auto"/>
        <w:ind w:left="1080" w:hanging="360"/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</w:pPr>
    </w:p>
    <w:p w:rsidR="00060A3B" w:rsidRPr="00E157DA" w:rsidRDefault="00060A3B" w:rsidP="00E157DA">
      <w:pPr>
        <w:pStyle w:val="a6"/>
        <w:shd w:val="clear" w:color="auto" w:fill="auto"/>
        <w:spacing w:line="276" w:lineRule="auto"/>
        <w:ind w:firstLine="520"/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</w:pPr>
    </w:p>
    <w:p w:rsidR="00060A3B" w:rsidRPr="00E157DA" w:rsidRDefault="00060A3B" w:rsidP="00E157DA">
      <w:pPr>
        <w:pStyle w:val="a6"/>
        <w:shd w:val="clear" w:color="auto" w:fill="auto"/>
        <w:tabs>
          <w:tab w:val="left" w:pos="423"/>
        </w:tabs>
        <w:spacing w:after="120"/>
        <w:rPr>
          <w:rStyle w:val="1"/>
          <w:rFonts w:asciiTheme="minorHAnsi" w:hAnsiTheme="minorHAnsi" w:cs="Times New Roman"/>
          <w:bCs/>
          <w:color w:val="000000"/>
          <w:sz w:val="24"/>
          <w:szCs w:val="24"/>
        </w:rPr>
      </w:pPr>
    </w:p>
    <w:sectPr w:rsidR="00060A3B" w:rsidRPr="00E157DA" w:rsidSect="00B81E63">
      <w:headerReference w:type="even" r:id="rId9"/>
      <w:headerReference w:type="default" r:id="rId10"/>
      <w:pgSz w:w="11900" w:h="16840"/>
      <w:pgMar w:top="-1567" w:right="560" w:bottom="993" w:left="811" w:header="0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B08" w:rsidRDefault="00051B08">
      <w:r>
        <w:separator/>
      </w:r>
    </w:p>
  </w:endnote>
  <w:endnote w:type="continuationSeparator" w:id="0">
    <w:p w:rsidR="00051B08" w:rsidRDefault="00051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B08" w:rsidRDefault="00051B08">
      <w:r>
        <w:separator/>
      </w:r>
    </w:p>
  </w:footnote>
  <w:footnote w:type="continuationSeparator" w:id="0">
    <w:p w:rsidR="00051B08" w:rsidRDefault="00051B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546" w:rsidRDefault="00060A3B">
    <w:pPr>
      <w:spacing w:line="1" w:lineRule="exact"/>
      <w:rPr>
        <w:color w:val="auto"/>
      </w:rPr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5DFA1E62" wp14:editId="5F6C7AC1">
              <wp:simplePos x="0" y="0"/>
              <wp:positionH relativeFrom="page">
                <wp:posOffset>903605</wp:posOffset>
              </wp:positionH>
              <wp:positionV relativeFrom="page">
                <wp:posOffset>712470</wp:posOffset>
              </wp:positionV>
              <wp:extent cx="1006475" cy="116840"/>
              <wp:effectExtent l="0" t="0" r="4445" b="0"/>
              <wp:wrapNone/>
              <wp:docPr id="15" name="Поле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6475" cy="116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C2546" w:rsidRDefault="002C37A9">
                          <w:pPr>
                            <w:pStyle w:val="20"/>
                            <w:shd w:val="clear" w:color="auto" w:fill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rStyle w:val="2"/>
                              <w:rFonts w:ascii="Arial" w:hAnsi="Arial" w:cs="Arial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 xml:space="preserve">ГОСТ </w:t>
                          </w:r>
                          <w:proofErr w:type="gramStart"/>
                          <w:r>
                            <w:rPr>
                              <w:rStyle w:val="2"/>
                              <w:rFonts w:ascii="Arial" w:hAnsi="Arial" w:cs="Arial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Р</w:t>
                          </w:r>
                          <w:proofErr w:type="gramEnd"/>
                          <w:r>
                            <w:rPr>
                              <w:rStyle w:val="2"/>
                              <w:rFonts w:ascii="Arial" w:hAnsi="Arial" w:cs="Arial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 xml:space="preserve"> 58485—2019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5DFA1E62" id="_x0000_t202" coordsize="21600,21600" o:spt="202" path="m,l,21600r21600,l21600,xe">
              <v:stroke joinstyle="miter"/>
              <v:path gradientshapeok="t" o:connecttype="rect"/>
            </v:shapetype>
            <v:shape id="Поле 15" o:spid="_x0000_s1028" type="#_x0000_t202" style="position:absolute;margin-left:71.15pt;margin-top:56.1pt;width:79.25pt;height:9.2pt;z-index:-251656192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" filled="f" stroked="f">
              <v:textbox style="mso-fit-shape-to-text:t" inset="0,0,0,0">
                <w:txbxContent>
                  <w:p w:rsidR="00BC2546" w:rsidRDefault="002C37A9">
                    <w:pPr>
                      <w:pStyle w:val="20"/>
                      <w:shd w:val="clear" w:color="auto" w:fill="auto"/>
                      <w:rPr>
                        <w:sz w:val="16"/>
                        <w:szCs w:val="16"/>
                      </w:rPr>
                    </w:pPr>
                    <w:r>
                      <w:rPr>
                        <w:rStyle w:val="2"/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ГОСТ Р 58485—2019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546" w:rsidRDefault="00BC2546">
    <w:pPr>
      <w:spacing w:line="1" w:lineRule="exact"/>
      <w:rPr>
        <w:color w:val="aut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bullet"/>
      <w:lvlText w:val="•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bullet"/>
      <w:lvlText w:val="•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bullet"/>
      <w:lvlText w:val="•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bullet"/>
      <w:lvlText w:val="•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bullet"/>
      <w:lvlText w:val="•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bullet"/>
      <w:lvlText w:val="•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bullet"/>
      <w:lvlText w:val="•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bullet"/>
      <w:lvlText w:val="•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bullet"/>
      <w:lvlText w:val="•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bullet"/>
      <w:lvlText w:val="*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bullet"/>
      <w:lvlText w:val="*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bullet"/>
      <w:lvlText w:val="*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bullet"/>
      <w:lvlText w:val="*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bullet"/>
      <w:lvlText w:val="*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bullet"/>
      <w:lvlText w:val="*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bullet"/>
      <w:lvlText w:val="*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bullet"/>
      <w:lvlText w:val="*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bullet"/>
      <w:lvlText w:val="*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7">
    <w:nsid w:val="0000000F"/>
    <w:multiLevelType w:val="multilevel"/>
    <w:tmpl w:val="0000000E"/>
    <w:lvl w:ilvl="0">
      <w:start w:val="2"/>
      <w:numFmt w:val="decimal"/>
      <w:lvlText w:val="4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2"/>
      <w:numFmt w:val="decimal"/>
      <w:lvlText w:val="4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2"/>
      <w:numFmt w:val="decimal"/>
      <w:lvlText w:val="4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2"/>
      <w:numFmt w:val="decimal"/>
      <w:lvlText w:val="4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2"/>
      <w:numFmt w:val="decimal"/>
      <w:lvlText w:val="4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2"/>
      <w:numFmt w:val="decimal"/>
      <w:lvlText w:val="4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2"/>
      <w:numFmt w:val="decimal"/>
      <w:lvlText w:val="4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2"/>
      <w:numFmt w:val="decimal"/>
      <w:lvlText w:val="4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2"/>
      <w:numFmt w:val="decimal"/>
      <w:lvlText w:val="4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8">
    <w:nsid w:val="00000011"/>
    <w:multiLevelType w:val="multilevel"/>
    <w:tmpl w:val="00000010"/>
    <w:lvl w:ilvl="0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9">
    <w:nsid w:val="00000013"/>
    <w:multiLevelType w:val="multilevel"/>
    <w:tmpl w:val="00000012"/>
    <w:lvl w:ilvl="0">
      <w:start w:val="1"/>
      <w:numFmt w:val="decimal"/>
      <w:lvlText w:val="(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(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(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(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(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(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(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(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(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10">
    <w:nsid w:val="00000015"/>
    <w:multiLevelType w:val="multilevel"/>
    <w:tmpl w:val="00000014"/>
    <w:lvl w:ilvl="0">
      <w:start w:val="2"/>
      <w:numFmt w:val="decimal"/>
      <w:lvlText w:val="[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2"/>
      <w:numFmt w:val="decimal"/>
      <w:lvlText w:val="[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2"/>
      <w:numFmt w:val="decimal"/>
      <w:lvlText w:val="[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2"/>
      <w:numFmt w:val="decimal"/>
      <w:lvlText w:val="[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2"/>
      <w:numFmt w:val="decimal"/>
      <w:lvlText w:val="[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2"/>
      <w:numFmt w:val="decimal"/>
      <w:lvlText w:val="[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2"/>
      <w:numFmt w:val="decimal"/>
      <w:lvlText w:val="[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2"/>
      <w:numFmt w:val="decimal"/>
      <w:lvlText w:val="[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2"/>
      <w:numFmt w:val="decimal"/>
      <w:lvlText w:val="[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11">
    <w:nsid w:val="00000017"/>
    <w:multiLevelType w:val="multilevel"/>
    <w:tmpl w:val="00000016"/>
    <w:lvl w:ilvl="0">
      <w:start w:val="3"/>
      <w:numFmt w:val="decimal"/>
      <w:lvlText w:val="(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3"/>
      <w:numFmt w:val="decimal"/>
      <w:lvlText w:val="(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3"/>
      <w:numFmt w:val="decimal"/>
      <w:lvlText w:val="(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3"/>
      <w:numFmt w:val="decimal"/>
      <w:lvlText w:val="(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3"/>
      <w:numFmt w:val="decimal"/>
      <w:lvlText w:val="(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3"/>
      <w:numFmt w:val="decimal"/>
      <w:lvlText w:val="(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3"/>
      <w:numFmt w:val="decimal"/>
      <w:lvlText w:val="(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3"/>
      <w:numFmt w:val="decimal"/>
      <w:lvlText w:val="(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3"/>
      <w:numFmt w:val="decimal"/>
      <w:lvlText w:val="(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12">
    <w:nsid w:val="00000019"/>
    <w:multiLevelType w:val="multilevel"/>
    <w:tmpl w:val="00000018"/>
    <w:lvl w:ilvl="0">
      <w:start w:val="4"/>
      <w:numFmt w:val="decimal"/>
      <w:lvlText w:val="[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4"/>
      <w:numFmt w:val="decimal"/>
      <w:lvlText w:val="[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4"/>
      <w:numFmt w:val="decimal"/>
      <w:lvlText w:val="[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4"/>
      <w:numFmt w:val="decimal"/>
      <w:lvlText w:val="[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4"/>
      <w:numFmt w:val="decimal"/>
      <w:lvlText w:val="[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4"/>
      <w:numFmt w:val="decimal"/>
      <w:lvlText w:val="[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4"/>
      <w:numFmt w:val="decimal"/>
      <w:lvlText w:val="[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4"/>
      <w:numFmt w:val="decimal"/>
      <w:lvlText w:val="[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4"/>
      <w:numFmt w:val="decimal"/>
      <w:lvlText w:val="[%1]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13">
    <w:nsid w:val="30D171EF"/>
    <w:multiLevelType w:val="multilevel"/>
    <w:tmpl w:val="0000000C"/>
    <w:lvl w:ilvl="0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14">
    <w:nsid w:val="38334D6F"/>
    <w:multiLevelType w:val="multilevel"/>
    <w:tmpl w:val="8E9A319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 w:val="0"/>
        <w:color w:val="000000"/>
      </w:rPr>
    </w:lvl>
  </w:abstractNum>
  <w:abstractNum w:abstractNumId="15">
    <w:nsid w:val="59A727D8"/>
    <w:multiLevelType w:val="hybridMultilevel"/>
    <w:tmpl w:val="BFA017A4"/>
    <w:lvl w:ilvl="0" w:tplc="3E0A8E2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DC2CBE"/>
    <w:multiLevelType w:val="hybridMultilevel"/>
    <w:tmpl w:val="68A63CD2"/>
    <w:lvl w:ilvl="0" w:tplc="4DCAAAD6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A3B"/>
    <w:rsid w:val="0000086C"/>
    <w:rsid w:val="00051B08"/>
    <w:rsid w:val="00060A3B"/>
    <w:rsid w:val="00061B01"/>
    <w:rsid w:val="0010185E"/>
    <w:rsid w:val="00105EED"/>
    <w:rsid w:val="001703F5"/>
    <w:rsid w:val="001A44F9"/>
    <w:rsid w:val="001B0F70"/>
    <w:rsid w:val="001F134A"/>
    <w:rsid w:val="002C37A9"/>
    <w:rsid w:val="003349BB"/>
    <w:rsid w:val="003919B3"/>
    <w:rsid w:val="00391DFD"/>
    <w:rsid w:val="00455130"/>
    <w:rsid w:val="00473996"/>
    <w:rsid w:val="00522762"/>
    <w:rsid w:val="005430F3"/>
    <w:rsid w:val="00546025"/>
    <w:rsid w:val="00583C6C"/>
    <w:rsid w:val="005D66A6"/>
    <w:rsid w:val="0061082B"/>
    <w:rsid w:val="006764A1"/>
    <w:rsid w:val="006D53CB"/>
    <w:rsid w:val="00701B15"/>
    <w:rsid w:val="0082060A"/>
    <w:rsid w:val="009E2E1B"/>
    <w:rsid w:val="00A04413"/>
    <w:rsid w:val="00A52B87"/>
    <w:rsid w:val="00AB0838"/>
    <w:rsid w:val="00AB728A"/>
    <w:rsid w:val="00B07BD9"/>
    <w:rsid w:val="00B81E63"/>
    <w:rsid w:val="00BC2546"/>
    <w:rsid w:val="00BD2CAD"/>
    <w:rsid w:val="00C93604"/>
    <w:rsid w:val="00DC1DEE"/>
    <w:rsid w:val="00DE207D"/>
    <w:rsid w:val="00E07CA5"/>
    <w:rsid w:val="00E12533"/>
    <w:rsid w:val="00E157DA"/>
    <w:rsid w:val="00E54219"/>
    <w:rsid w:val="00F06F43"/>
    <w:rsid w:val="00F3546C"/>
    <w:rsid w:val="00F4568C"/>
    <w:rsid w:val="00F52A32"/>
    <w:rsid w:val="00F86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A3B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60A3B"/>
    <w:rPr>
      <w:color w:val="0066CC"/>
      <w:u w:val="single"/>
    </w:rPr>
  </w:style>
  <w:style w:type="character" w:customStyle="1" w:styleId="4">
    <w:name w:val="Основной текст (4)_"/>
    <w:basedOn w:val="a0"/>
    <w:link w:val="40"/>
    <w:uiPriority w:val="99"/>
    <w:rsid w:val="00060A3B"/>
    <w:rPr>
      <w:rFonts w:ascii="Arial" w:hAnsi="Arial" w:cs="Arial"/>
      <w:b/>
      <w:bCs/>
      <w:sz w:val="38"/>
      <w:szCs w:val="38"/>
      <w:shd w:val="clear" w:color="auto" w:fill="FFFFFF"/>
    </w:rPr>
  </w:style>
  <w:style w:type="character" w:customStyle="1" w:styleId="a4">
    <w:name w:val="Подпись к картинке_"/>
    <w:basedOn w:val="a0"/>
    <w:link w:val="a5"/>
    <w:uiPriority w:val="99"/>
    <w:rsid w:val="00060A3B"/>
    <w:rPr>
      <w:rFonts w:ascii="Arial" w:hAnsi="Arial" w:cs="Arial"/>
      <w:b/>
      <w:bCs/>
      <w:sz w:val="16"/>
      <w:szCs w:val="16"/>
      <w:shd w:val="clear" w:color="auto" w:fill="FFFFFF"/>
    </w:rPr>
  </w:style>
  <w:style w:type="character" w:customStyle="1" w:styleId="1">
    <w:name w:val="Основной текст Знак1"/>
    <w:basedOn w:val="a0"/>
    <w:link w:val="a6"/>
    <w:uiPriority w:val="99"/>
    <w:rsid w:val="00060A3B"/>
    <w:rPr>
      <w:rFonts w:ascii="Arial" w:hAnsi="Arial" w:cs="Arial"/>
      <w:b/>
      <w:bCs/>
      <w:sz w:val="16"/>
      <w:szCs w:val="16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rsid w:val="00060A3B"/>
    <w:rPr>
      <w:rFonts w:ascii="Arial" w:hAnsi="Arial" w:cs="Arial"/>
      <w:b/>
      <w:bCs/>
      <w:shd w:val="clear" w:color="auto" w:fill="FFFFFF"/>
    </w:rPr>
  </w:style>
  <w:style w:type="character" w:customStyle="1" w:styleId="2">
    <w:name w:val="Колонтитул (2)_"/>
    <w:basedOn w:val="a0"/>
    <w:link w:val="20"/>
    <w:uiPriority w:val="99"/>
    <w:rsid w:val="00060A3B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rsid w:val="00060A3B"/>
    <w:rPr>
      <w:rFonts w:ascii="Arial" w:hAnsi="Arial" w:cs="Arial"/>
      <w:b/>
      <w:bCs/>
      <w:shd w:val="clear" w:color="auto" w:fill="FFFFFF"/>
    </w:rPr>
  </w:style>
  <w:style w:type="character" w:customStyle="1" w:styleId="21">
    <w:name w:val="Основной текст (2)_"/>
    <w:basedOn w:val="a0"/>
    <w:link w:val="22"/>
    <w:uiPriority w:val="99"/>
    <w:rsid w:val="00060A3B"/>
    <w:rPr>
      <w:rFonts w:ascii="Arial" w:hAnsi="Arial" w:cs="Arial"/>
      <w:i/>
      <w:iCs/>
      <w:sz w:val="20"/>
      <w:szCs w:val="20"/>
      <w:shd w:val="clear" w:color="auto" w:fill="FFFFFF"/>
    </w:rPr>
  </w:style>
  <w:style w:type="character" w:customStyle="1" w:styleId="a7">
    <w:name w:val="Оглавление_"/>
    <w:basedOn w:val="a0"/>
    <w:link w:val="a8"/>
    <w:uiPriority w:val="99"/>
    <w:rsid w:val="00060A3B"/>
    <w:rPr>
      <w:rFonts w:ascii="Arial" w:hAnsi="Arial" w:cs="Arial"/>
      <w:b/>
      <w:bCs/>
      <w:sz w:val="16"/>
      <w:szCs w:val="16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060A3B"/>
    <w:rPr>
      <w:rFonts w:ascii="Arial" w:hAnsi="Arial" w:cs="Arial"/>
      <w:b/>
      <w:bCs/>
      <w:sz w:val="14"/>
      <w:szCs w:val="14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060A3B"/>
    <w:pPr>
      <w:shd w:val="clear" w:color="auto" w:fill="FFFFFF"/>
      <w:spacing w:after="360" w:line="286" w:lineRule="auto"/>
      <w:jc w:val="center"/>
    </w:pPr>
    <w:rPr>
      <w:rFonts w:ascii="Arial" w:eastAsiaTheme="minorHAnsi" w:hAnsi="Arial" w:cs="Arial"/>
      <w:b/>
      <w:bCs/>
      <w:color w:val="auto"/>
      <w:sz w:val="38"/>
      <w:szCs w:val="38"/>
      <w:lang w:eastAsia="en-US"/>
    </w:rPr>
  </w:style>
  <w:style w:type="paragraph" w:customStyle="1" w:styleId="a5">
    <w:name w:val="Подпись к картинке"/>
    <w:basedOn w:val="a"/>
    <w:link w:val="a4"/>
    <w:uiPriority w:val="99"/>
    <w:rsid w:val="00060A3B"/>
    <w:pPr>
      <w:shd w:val="clear" w:color="auto" w:fill="FFFFFF"/>
      <w:spacing w:line="252" w:lineRule="auto"/>
      <w:jc w:val="center"/>
    </w:pPr>
    <w:rPr>
      <w:rFonts w:ascii="Arial" w:eastAsiaTheme="minorHAnsi" w:hAnsi="Arial" w:cs="Arial"/>
      <w:b/>
      <w:bCs/>
      <w:color w:val="auto"/>
      <w:sz w:val="16"/>
      <w:szCs w:val="16"/>
      <w:lang w:eastAsia="en-US"/>
    </w:rPr>
  </w:style>
  <w:style w:type="paragraph" w:styleId="a6">
    <w:name w:val="Body Text"/>
    <w:basedOn w:val="a"/>
    <w:link w:val="1"/>
    <w:uiPriority w:val="99"/>
    <w:rsid w:val="00060A3B"/>
    <w:pPr>
      <w:shd w:val="clear" w:color="auto" w:fill="FFFFFF"/>
      <w:spacing w:line="283" w:lineRule="auto"/>
      <w:ind w:firstLine="400"/>
    </w:pPr>
    <w:rPr>
      <w:rFonts w:ascii="Arial" w:eastAsiaTheme="minorHAnsi" w:hAnsi="Arial" w:cs="Arial"/>
      <w:b/>
      <w:bCs/>
      <w:color w:val="auto"/>
      <w:sz w:val="16"/>
      <w:szCs w:val="16"/>
      <w:lang w:eastAsia="en-US"/>
    </w:rPr>
  </w:style>
  <w:style w:type="character" w:customStyle="1" w:styleId="a9">
    <w:name w:val="Основной текст Знак"/>
    <w:basedOn w:val="a0"/>
    <w:uiPriority w:val="99"/>
    <w:semiHidden/>
    <w:rsid w:val="00060A3B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customStyle="1" w:styleId="50">
    <w:name w:val="Основной текст (5)"/>
    <w:basedOn w:val="a"/>
    <w:link w:val="5"/>
    <w:uiPriority w:val="99"/>
    <w:rsid w:val="00060A3B"/>
    <w:pPr>
      <w:shd w:val="clear" w:color="auto" w:fill="FFFFFF"/>
      <w:spacing w:after="1620" w:line="314" w:lineRule="auto"/>
      <w:jc w:val="center"/>
    </w:pPr>
    <w:rPr>
      <w:rFonts w:ascii="Arial" w:eastAsiaTheme="minorHAnsi" w:hAnsi="Arial" w:cs="Arial"/>
      <w:b/>
      <w:bCs/>
      <w:color w:val="auto"/>
      <w:sz w:val="22"/>
      <w:szCs w:val="22"/>
      <w:lang w:eastAsia="en-US"/>
    </w:rPr>
  </w:style>
  <w:style w:type="paragraph" w:customStyle="1" w:styleId="20">
    <w:name w:val="Колонтитул (2)"/>
    <w:basedOn w:val="a"/>
    <w:link w:val="2"/>
    <w:uiPriority w:val="99"/>
    <w:rsid w:val="00060A3B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11">
    <w:name w:val="Заголовок №1"/>
    <w:basedOn w:val="a"/>
    <w:link w:val="10"/>
    <w:uiPriority w:val="99"/>
    <w:rsid w:val="00060A3B"/>
    <w:pPr>
      <w:shd w:val="clear" w:color="auto" w:fill="FFFFFF"/>
      <w:spacing w:after="220"/>
      <w:ind w:firstLine="270"/>
      <w:outlineLvl w:val="0"/>
    </w:pPr>
    <w:rPr>
      <w:rFonts w:ascii="Arial" w:eastAsiaTheme="minorHAnsi" w:hAnsi="Arial" w:cs="Arial"/>
      <w:b/>
      <w:bCs/>
      <w:color w:val="auto"/>
      <w:sz w:val="22"/>
      <w:szCs w:val="22"/>
      <w:lang w:eastAsia="en-US"/>
    </w:rPr>
  </w:style>
  <w:style w:type="paragraph" w:customStyle="1" w:styleId="22">
    <w:name w:val="Основной текст (2)"/>
    <w:basedOn w:val="a"/>
    <w:link w:val="21"/>
    <w:uiPriority w:val="99"/>
    <w:rsid w:val="00060A3B"/>
    <w:pPr>
      <w:shd w:val="clear" w:color="auto" w:fill="FFFFFF"/>
      <w:spacing w:after="5540" w:line="252" w:lineRule="auto"/>
      <w:ind w:firstLine="520"/>
    </w:pPr>
    <w:rPr>
      <w:rFonts w:ascii="Arial" w:eastAsiaTheme="minorHAnsi" w:hAnsi="Arial" w:cs="Arial"/>
      <w:i/>
      <w:iCs/>
      <w:color w:val="auto"/>
      <w:sz w:val="20"/>
      <w:szCs w:val="20"/>
      <w:lang w:eastAsia="en-US"/>
    </w:rPr>
  </w:style>
  <w:style w:type="paragraph" w:customStyle="1" w:styleId="a8">
    <w:name w:val="Оглавление"/>
    <w:basedOn w:val="a"/>
    <w:link w:val="a7"/>
    <w:uiPriority w:val="99"/>
    <w:rsid w:val="00060A3B"/>
    <w:pPr>
      <w:shd w:val="clear" w:color="auto" w:fill="FFFFFF"/>
      <w:spacing w:after="40" w:line="324" w:lineRule="auto"/>
    </w:pPr>
    <w:rPr>
      <w:rFonts w:ascii="Arial" w:eastAsiaTheme="minorHAnsi" w:hAnsi="Arial" w:cs="Arial"/>
      <w:b/>
      <w:bCs/>
      <w:color w:val="auto"/>
      <w:sz w:val="16"/>
      <w:szCs w:val="16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060A3B"/>
    <w:pPr>
      <w:shd w:val="clear" w:color="auto" w:fill="FFFFFF"/>
      <w:spacing w:after="260" w:line="314" w:lineRule="auto"/>
      <w:jc w:val="center"/>
    </w:pPr>
    <w:rPr>
      <w:rFonts w:ascii="Arial" w:eastAsiaTheme="minorHAnsi" w:hAnsi="Arial" w:cs="Arial"/>
      <w:b/>
      <w:bCs/>
      <w:color w:val="auto"/>
      <w:sz w:val="14"/>
      <w:szCs w:val="14"/>
      <w:lang w:eastAsia="en-US"/>
    </w:rPr>
  </w:style>
  <w:style w:type="paragraph" w:customStyle="1" w:styleId="ConsPlusNonformat">
    <w:name w:val="ConsPlusNonformat"/>
    <w:uiPriority w:val="99"/>
    <w:rsid w:val="006108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DC1DE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C1DEE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DC1DE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C1DEE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061B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A3B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60A3B"/>
    <w:rPr>
      <w:color w:val="0066CC"/>
      <w:u w:val="single"/>
    </w:rPr>
  </w:style>
  <w:style w:type="character" w:customStyle="1" w:styleId="4">
    <w:name w:val="Основной текст (4)_"/>
    <w:basedOn w:val="a0"/>
    <w:link w:val="40"/>
    <w:uiPriority w:val="99"/>
    <w:rsid w:val="00060A3B"/>
    <w:rPr>
      <w:rFonts w:ascii="Arial" w:hAnsi="Arial" w:cs="Arial"/>
      <w:b/>
      <w:bCs/>
      <w:sz w:val="38"/>
      <w:szCs w:val="38"/>
      <w:shd w:val="clear" w:color="auto" w:fill="FFFFFF"/>
    </w:rPr>
  </w:style>
  <w:style w:type="character" w:customStyle="1" w:styleId="a4">
    <w:name w:val="Подпись к картинке_"/>
    <w:basedOn w:val="a0"/>
    <w:link w:val="a5"/>
    <w:uiPriority w:val="99"/>
    <w:rsid w:val="00060A3B"/>
    <w:rPr>
      <w:rFonts w:ascii="Arial" w:hAnsi="Arial" w:cs="Arial"/>
      <w:b/>
      <w:bCs/>
      <w:sz w:val="16"/>
      <w:szCs w:val="16"/>
      <w:shd w:val="clear" w:color="auto" w:fill="FFFFFF"/>
    </w:rPr>
  </w:style>
  <w:style w:type="character" w:customStyle="1" w:styleId="1">
    <w:name w:val="Основной текст Знак1"/>
    <w:basedOn w:val="a0"/>
    <w:link w:val="a6"/>
    <w:uiPriority w:val="99"/>
    <w:rsid w:val="00060A3B"/>
    <w:rPr>
      <w:rFonts w:ascii="Arial" w:hAnsi="Arial" w:cs="Arial"/>
      <w:b/>
      <w:bCs/>
      <w:sz w:val="16"/>
      <w:szCs w:val="16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rsid w:val="00060A3B"/>
    <w:rPr>
      <w:rFonts w:ascii="Arial" w:hAnsi="Arial" w:cs="Arial"/>
      <w:b/>
      <w:bCs/>
      <w:shd w:val="clear" w:color="auto" w:fill="FFFFFF"/>
    </w:rPr>
  </w:style>
  <w:style w:type="character" w:customStyle="1" w:styleId="2">
    <w:name w:val="Колонтитул (2)_"/>
    <w:basedOn w:val="a0"/>
    <w:link w:val="20"/>
    <w:uiPriority w:val="99"/>
    <w:rsid w:val="00060A3B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rsid w:val="00060A3B"/>
    <w:rPr>
      <w:rFonts w:ascii="Arial" w:hAnsi="Arial" w:cs="Arial"/>
      <w:b/>
      <w:bCs/>
      <w:shd w:val="clear" w:color="auto" w:fill="FFFFFF"/>
    </w:rPr>
  </w:style>
  <w:style w:type="character" w:customStyle="1" w:styleId="21">
    <w:name w:val="Основной текст (2)_"/>
    <w:basedOn w:val="a0"/>
    <w:link w:val="22"/>
    <w:uiPriority w:val="99"/>
    <w:rsid w:val="00060A3B"/>
    <w:rPr>
      <w:rFonts w:ascii="Arial" w:hAnsi="Arial" w:cs="Arial"/>
      <w:i/>
      <w:iCs/>
      <w:sz w:val="20"/>
      <w:szCs w:val="20"/>
      <w:shd w:val="clear" w:color="auto" w:fill="FFFFFF"/>
    </w:rPr>
  </w:style>
  <w:style w:type="character" w:customStyle="1" w:styleId="a7">
    <w:name w:val="Оглавление_"/>
    <w:basedOn w:val="a0"/>
    <w:link w:val="a8"/>
    <w:uiPriority w:val="99"/>
    <w:rsid w:val="00060A3B"/>
    <w:rPr>
      <w:rFonts w:ascii="Arial" w:hAnsi="Arial" w:cs="Arial"/>
      <w:b/>
      <w:bCs/>
      <w:sz w:val="16"/>
      <w:szCs w:val="16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060A3B"/>
    <w:rPr>
      <w:rFonts w:ascii="Arial" w:hAnsi="Arial" w:cs="Arial"/>
      <w:b/>
      <w:bCs/>
      <w:sz w:val="14"/>
      <w:szCs w:val="14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060A3B"/>
    <w:pPr>
      <w:shd w:val="clear" w:color="auto" w:fill="FFFFFF"/>
      <w:spacing w:after="360" w:line="286" w:lineRule="auto"/>
      <w:jc w:val="center"/>
    </w:pPr>
    <w:rPr>
      <w:rFonts w:ascii="Arial" w:eastAsiaTheme="minorHAnsi" w:hAnsi="Arial" w:cs="Arial"/>
      <w:b/>
      <w:bCs/>
      <w:color w:val="auto"/>
      <w:sz w:val="38"/>
      <w:szCs w:val="38"/>
      <w:lang w:eastAsia="en-US"/>
    </w:rPr>
  </w:style>
  <w:style w:type="paragraph" w:customStyle="1" w:styleId="a5">
    <w:name w:val="Подпись к картинке"/>
    <w:basedOn w:val="a"/>
    <w:link w:val="a4"/>
    <w:uiPriority w:val="99"/>
    <w:rsid w:val="00060A3B"/>
    <w:pPr>
      <w:shd w:val="clear" w:color="auto" w:fill="FFFFFF"/>
      <w:spacing w:line="252" w:lineRule="auto"/>
      <w:jc w:val="center"/>
    </w:pPr>
    <w:rPr>
      <w:rFonts w:ascii="Arial" w:eastAsiaTheme="minorHAnsi" w:hAnsi="Arial" w:cs="Arial"/>
      <w:b/>
      <w:bCs/>
      <w:color w:val="auto"/>
      <w:sz w:val="16"/>
      <w:szCs w:val="16"/>
      <w:lang w:eastAsia="en-US"/>
    </w:rPr>
  </w:style>
  <w:style w:type="paragraph" w:styleId="a6">
    <w:name w:val="Body Text"/>
    <w:basedOn w:val="a"/>
    <w:link w:val="1"/>
    <w:uiPriority w:val="99"/>
    <w:rsid w:val="00060A3B"/>
    <w:pPr>
      <w:shd w:val="clear" w:color="auto" w:fill="FFFFFF"/>
      <w:spacing w:line="283" w:lineRule="auto"/>
      <w:ind w:firstLine="400"/>
    </w:pPr>
    <w:rPr>
      <w:rFonts w:ascii="Arial" w:eastAsiaTheme="minorHAnsi" w:hAnsi="Arial" w:cs="Arial"/>
      <w:b/>
      <w:bCs/>
      <w:color w:val="auto"/>
      <w:sz w:val="16"/>
      <w:szCs w:val="16"/>
      <w:lang w:eastAsia="en-US"/>
    </w:rPr>
  </w:style>
  <w:style w:type="character" w:customStyle="1" w:styleId="a9">
    <w:name w:val="Основной текст Знак"/>
    <w:basedOn w:val="a0"/>
    <w:uiPriority w:val="99"/>
    <w:semiHidden/>
    <w:rsid w:val="00060A3B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customStyle="1" w:styleId="50">
    <w:name w:val="Основной текст (5)"/>
    <w:basedOn w:val="a"/>
    <w:link w:val="5"/>
    <w:uiPriority w:val="99"/>
    <w:rsid w:val="00060A3B"/>
    <w:pPr>
      <w:shd w:val="clear" w:color="auto" w:fill="FFFFFF"/>
      <w:spacing w:after="1620" w:line="314" w:lineRule="auto"/>
      <w:jc w:val="center"/>
    </w:pPr>
    <w:rPr>
      <w:rFonts w:ascii="Arial" w:eastAsiaTheme="minorHAnsi" w:hAnsi="Arial" w:cs="Arial"/>
      <w:b/>
      <w:bCs/>
      <w:color w:val="auto"/>
      <w:sz w:val="22"/>
      <w:szCs w:val="22"/>
      <w:lang w:eastAsia="en-US"/>
    </w:rPr>
  </w:style>
  <w:style w:type="paragraph" w:customStyle="1" w:styleId="20">
    <w:name w:val="Колонтитул (2)"/>
    <w:basedOn w:val="a"/>
    <w:link w:val="2"/>
    <w:uiPriority w:val="99"/>
    <w:rsid w:val="00060A3B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11">
    <w:name w:val="Заголовок №1"/>
    <w:basedOn w:val="a"/>
    <w:link w:val="10"/>
    <w:uiPriority w:val="99"/>
    <w:rsid w:val="00060A3B"/>
    <w:pPr>
      <w:shd w:val="clear" w:color="auto" w:fill="FFFFFF"/>
      <w:spacing w:after="220"/>
      <w:ind w:firstLine="270"/>
      <w:outlineLvl w:val="0"/>
    </w:pPr>
    <w:rPr>
      <w:rFonts w:ascii="Arial" w:eastAsiaTheme="minorHAnsi" w:hAnsi="Arial" w:cs="Arial"/>
      <w:b/>
      <w:bCs/>
      <w:color w:val="auto"/>
      <w:sz w:val="22"/>
      <w:szCs w:val="22"/>
      <w:lang w:eastAsia="en-US"/>
    </w:rPr>
  </w:style>
  <w:style w:type="paragraph" w:customStyle="1" w:styleId="22">
    <w:name w:val="Основной текст (2)"/>
    <w:basedOn w:val="a"/>
    <w:link w:val="21"/>
    <w:uiPriority w:val="99"/>
    <w:rsid w:val="00060A3B"/>
    <w:pPr>
      <w:shd w:val="clear" w:color="auto" w:fill="FFFFFF"/>
      <w:spacing w:after="5540" w:line="252" w:lineRule="auto"/>
      <w:ind w:firstLine="520"/>
    </w:pPr>
    <w:rPr>
      <w:rFonts w:ascii="Arial" w:eastAsiaTheme="minorHAnsi" w:hAnsi="Arial" w:cs="Arial"/>
      <w:i/>
      <w:iCs/>
      <w:color w:val="auto"/>
      <w:sz w:val="20"/>
      <w:szCs w:val="20"/>
      <w:lang w:eastAsia="en-US"/>
    </w:rPr>
  </w:style>
  <w:style w:type="paragraph" w:customStyle="1" w:styleId="a8">
    <w:name w:val="Оглавление"/>
    <w:basedOn w:val="a"/>
    <w:link w:val="a7"/>
    <w:uiPriority w:val="99"/>
    <w:rsid w:val="00060A3B"/>
    <w:pPr>
      <w:shd w:val="clear" w:color="auto" w:fill="FFFFFF"/>
      <w:spacing w:after="40" w:line="324" w:lineRule="auto"/>
    </w:pPr>
    <w:rPr>
      <w:rFonts w:ascii="Arial" w:eastAsiaTheme="minorHAnsi" w:hAnsi="Arial" w:cs="Arial"/>
      <w:b/>
      <w:bCs/>
      <w:color w:val="auto"/>
      <w:sz w:val="16"/>
      <w:szCs w:val="16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060A3B"/>
    <w:pPr>
      <w:shd w:val="clear" w:color="auto" w:fill="FFFFFF"/>
      <w:spacing w:after="260" w:line="314" w:lineRule="auto"/>
      <w:jc w:val="center"/>
    </w:pPr>
    <w:rPr>
      <w:rFonts w:ascii="Arial" w:eastAsiaTheme="minorHAnsi" w:hAnsi="Arial" w:cs="Arial"/>
      <w:b/>
      <w:bCs/>
      <w:color w:val="auto"/>
      <w:sz w:val="14"/>
      <w:szCs w:val="14"/>
      <w:lang w:eastAsia="en-US"/>
    </w:rPr>
  </w:style>
  <w:style w:type="paragraph" w:customStyle="1" w:styleId="ConsPlusNonformat">
    <w:name w:val="ConsPlusNonformat"/>
    <w:uiPriority w:val="99"/>
    <w:rsid w:val="006108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DC1DE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C1DEE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DC1DE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C1DEE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061B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7C968-8A40-4BA6-B801-01FB5FFB4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6</Pages>
  <Words>2210</Words>
  <Characters>12603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15</cp:revision>
  <dcterms:created xsi:type="dcterms:W3CDTF">2019-10-23T15:17:00Z</dcterms:created>
  <dcterms:modified xsi:type="dcterms:W3CDTF">2021-07-20T09:14:00Z</dcterms:modified>
</cp:coreProperties>
</file>